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862A824" w:rsidR="00BF7F06" w:rsidRPr="00A11D21" w:rsidRDefault="00FD3E69" w:rsidP="009E4AB7">
      <w:pPr>
        <w:rPr>
          <w:rFonts w:ascii="Calibri" w:hAnsi="Calibri" w:cs="Calibri"/>
          <w:b/>
          <w:bCs/>
        </w:rPr>
      </w:pPr>
      <w:r>
        <w:rPr>
          <w:rFonts w:ascii="Calibri" w:hAnsi="Calibri" w:cs="Calibri"/>
          <w:b/>
          <w:bCs/>
        </w:rPr>
        <w:t xml:space="preserve">Fear Is </w:t>
      </w:r>
      <w:proofErr w:type="gramStart"/>
      <w:r>
        <w:rPr>
          <w:rFonts w:ascii="Calibri" w:hAnsi="Calibri" w:cs="Calibri"/>
          <w:b/>
          <w:bCs/>
        </w:rPr>
        <w:t>A</w:t>
      </w:r>
      <w:proofErr w:type="gramEnd"/>
      <w:r>
        <w:rPr>
          <w:rFonts w:ascii="Calibri" w:hAnsi="Calibri" w:cs="Calibri"/>
          <w:b/>
          <w:bCs/>
        </w:rPr>
        <w:t xml:space="preserve"> Liar</w:t>
      </w:r>
    </w:p>
    <w:p w14:paraId="2CDC2AFF" w14:textId="70EF7CA4" w:rsidR="007A6325" w:rsidRPr="00A11D21" w:rsidRDefault="00FD3E69" w:rsidP="009E4AB7">
      <w:pPr>
        <w:rPr>
          <w:rFonts w:ascii="Calibri" w:hAnsi="Calibri" w:cs="Calibri"/>
          <w:b/>
          <w:bCs/>
        </w:rPr>
      </w:pPr>
      <w:r>
        <w:rPr>
          <w:rFonts w:ascii="Calibri" w:hAnsi="Calibri" w:cs="Calibri"/>
          <w:b/>
          <w:bCs/>
        </w:rPr>
        <w:t xml:space="preserve">Winning The Battle </w:t>
      </w:r>
      <w:proofErr w:type="gramStart"/>
      <w:r>
        <w:rPr>
          <w:rFonts w:ascii="Calibri" w:hAnsi="Calibri" w:cs="Calibri"/>
          <w:b/>
          <w:bCs/>
        </w:rPr>
        <w:t>Of</w:t>
      </w:r>
      <w:proofErr w:type="gramEnd"/>
      <w:r>
        <w:rPr>
          <w:rFonts w:ascii="Calibri" w:hAnsi="Calibri" w:cs="Calibri"/>
          <w:b/>
          <w:bCs/>
        </w:rPr>
        <w:t xml:space="preserve"> Fear</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sidR="00B47A64">
        <w:rPr>
          <w:rFonts w:ascii="Calibri" w:hAnsi="Calibri" w:cs="Calibri"/>
          <w:b/>
          <w:bCs/>
        </w:rPr>
        <w:t xml:space="preserve">1 of </w:t>
      </w:r>
      <w:r>
        <w:rPr>
          <w:rFonts w:ascii="Calibri" w:hAnsi="Calibri" w:cs="Calibri"/>
          <w:b/>
          <w:bCs/>
        </w:rPr>
        <w:t>4</w:t>
      </w:r>
      <w:r w:rsidR="00C01D01" w:rsidRPr="00A11D21">
        <w:rPr>
          <w:rFonts w:ascii="Calibri" w:hAnsi="Calibri" w:cs="Calibri"/>
          <w:b/>
          <w:bCs/>
        </w:rPr>
        <w:t>)</w:t>
      </w:r>
    </w:p>
    <w:p w14:paraId="156A3DE0" w14:textId="0E896C5A" w:rsidR="007A6325" w:rsidRPr="00A11D21" w:rsidRDefault="00FD3E69" w:rsidP="009E4AB7">
      <w:pPr>
        <w:rPr>
          <w:rFonts w:ascii="Calibri" w:hAnsi="Calibri" w:cs="Calibri"/>
          <w:b/>
          <w:bCs/>
        </w:rPr>
      </w:pPr>
      <w:r>
        <w:rPr>
          <w:rFonts w:ascii="Calibri" w:hAnsi="Calibri" w:cs="Calibri"/>
          <w:b/>
          <w:bCs/>
        </w:rPr>
        <w:t>2 Timothy 1:6-8</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EEF3409" w14:textId="719206C3" w:rsidR="00FD3E69" w:rsidRPr="00FD3E69" w:rsidRDefault="00FD3E69" w:rsidP="00FD3E69">
      <w:pPr>
        <w:spacing w:line="276" w:lineRule="auto"/>
        <w:rPr>
          <w:rFonts w:ascii="Calibri" w:hAnsi="Calibri"/>
        </w:rPr>
      </w:pPr>
      <w:r w:rsidRPr="00FD3E69">
        <w:rPr>
          <w:rFonts w:ascii="Calibri" w:hAnsi="Calibri"/>
        </w:rPr>
        <w:t xml:space="preserve">It really has been a weird week. Things have just moved so quickly. Who would have ever thought that this virus from Wuhan, China would spread throughout the globe and that it would be impacting </w:t>
      </w:r>
      <w:r w:rsidR="00895BD1">
        <w:rPr>
          <w:rFonts w:ascii="Calibri" w:hAnsi="Calibri"/>
        </w:rPr>
        <w:t>us</w:t>
      </w:r>
      <w:r w:rsidRPr="00FD3E69">
        <w:rPr>
          <w:rFonts w:ascii="Calibri" w:hAnsi="Calibri"/>
        </w:rPr>
        <w:t xml:space="preserve"> on the other side of the world</w:t>
      </w:r>
      <w:r w:rsidR="00C73FAF">
        <w:rPr>
          <w:rFonts w:ascii="Calibri" w:hAnsi="Calibri"/>
        </w:rPr>
        <w:t>?</w:t>
      </w:r>
      <w:r w:rsidRPr="00FD3E69">
        <w:rPr>
          <w:rFonts w:ascii="Calibri" w:hAnsi="Calibri"/>
        </w:rPr>
        <w:t xml:space="preserve"> This is such a crazy thought. I don't remember seeing our country in this much panic or fear since 9-11. </w:t>
      </w:r>
    </w:p>
    <w:p w14:paraId="49AC2951" w14:textId="77777777" w:rsidR="00FD3E69" w:rsidRPr="00FD3E69" w:rsidRDefault="00FD3E69" w:rsidP="00FD3E69">
      <w:pPr>
        <w:spacing w:line="276" w:lineRule="auto"/>
        <w:rPr>
          <w:rFonts w:ascii="Calibri" w:hAnsi="Calibri"/>
        </w:rPr>
      </w:pPr>
    </w:p>
    <w:p w14:paraId="6CB9DF6A" w14:textId="77777777" w:rsidR="00FD3E69" w:rsidRPr="00FD3E69" w:rsidRDefault="00FD3E69" w:rsidP="00FD3E69">
      <w:pPr>
        <w:spacing w:line="276" w:lineRule="auto"/>
        <w:rPr>
          <w:rFonts w:ascii="Calibri" w:hAnsi="Calibri"/>
        </w:rPr>
      </w:pPr>
      <w:r w:rsidRPr="00FD3E69">
        <w:rPr>
          <w:rFonts w:ascii="Calibri" w:hAnsi="Calibri"/>
        </w:rPr>
        <w:t xml:space="preserve">Today I want to bring a message about overcoming fear. It really set in with me a few days ago when I went to Target to buy a few things and all of the toilet paper was completely wiped out. It was pretty amazing because the coronavirus doesn't even cause diarrhea and people were buying massive amounts of toilet paper. People were buying massive amounts of canned vegetables. People were storing massive crates of bottled water in their basement. I don't think we have a water shortage. </w:t>
      </w:r>
    </w:p>
    <w:p w14:paraId="31BCE14A" w14:textId="77777777" w:rsidR="00FD3E69" w:rsidRPr="00FD3E69" w:rsidRDefault="00FD3E69" w:rsidP="00FD3E69">
      <w:pPr>
        <w:spacing w:line="276" w:lineRule="auto"/>
        <w:rPr>
          <w:rFonts w:ascii="Calibri" w:hAnsi="Calibri"/>
        </w:rPr>
      </w:pPr>
    </w:p>
    <w:p w14:paraId="361BB06C" w14:textId="77777777" w:rsidR="00FD3E69" w:rsidRPr="00FD3E69" w:rsidRDefault="00FD3E69" w:rsidP="00FD3E69">
      <w:pPr>
        <w:spacing w:line="276" w:lineRule="auto"/>
        <w:rPr>
          <w:rFonts w:ascii="Calibri" w:hAnsi="Calibri"/>
        </w:rPr>
      </w:pPr>
      <w:r w:rsidRPr="00FD3E69">
        <w:rPr>
          <w:rFonts w:ascii="Calibri" w:hAnsi="Calibri"/>
        </w:rPr>
        <w:t xml:space="preserve">It's really interesting what panic can do. When I say that, I don't minimize the significance of this crisis and this issue. But I am saying that we can't live a life that is marked and controlled by fear. </w:t>
      </w:r>
    </w:p>
    <w:p w14:paraId="5F4BDF39" w14:textId="77777777" w:rsidR="00FD3E69" w:rsidRPr="00FD3E69" w:rsidRDefault="00FD3E69" w:rsidP="00FD3E69">
      <w:pPr>
        <w:spacing w:line="276" w:lineRule="auto"/>
        <w:rPr>
          <w:rFonts w:ascii="Calibri" w:hAnsi="Calibri"/>
        </w:rPr>
      </w:pPr>
    </w:p>
    <w:p w14:paraId="7CBF6C30" w14:textId="465E5B91" w:rsidR="00FD3E69" w:rsidRPr="00FD3E69" w:rsidRDefault="00FD3E69" w:rsidP="00FD3E69">
      <w:pPr>
        <w:spacing w:line="276" w:lineRule="auto"/>
        <w:rPr>
          <w:rFonts w:ascii="Calibri" w:hAnsi="Calibri"/>
        </w:rPr>
      </w:pPr>
      <w:r w:rsidRPr="00FD3E69">
        <w:rPr>
          <w:rFonts w:ascii="Calibri" w:hAnsi="Calibri"/>
        </w:rPr>
        <w:t xml:space="preserve">Jesus was very direct about dealing with the problem of fear. In fact, out of about 125 different commands that Jesus gave, the number one command that He instructed His disciples about related to fear. He made comments like, “Don't be afraid,” or “take heart,” or “take courage,” or other different various forms of that. Jesus spoke to people 2,000 years ago. But it’s amazing how people have not really changed that much. All of this time has elapsed, but the human condition is really much the same. People today struggle with fear as much as people did back in the day. </w:t>
      </w:r>
    </w:p>
    <w:p w14:paraId="56A66F83" w14:textId="77777777" w:rsidR="00FD3E69" w:rsidRPr="00FD3E69" w:rsidRDefault="00FD3E69" w:rsidP="00FD3E69">
      <w:pPr>
        <w:spacing w:line="276" w:lineRule="auto"/>
        <w:rPr>
          <w:rFonts w:ascii="Calibri" w:hAnsi="Calibri"/>
        </w:rPr>
      </w:pPr>
    </w:p>
    <w:p w14:paraId="4A10DB04" w14:textId="77777777" w:rsidR="00FD3E69" w:rsidRPr="00FD3E69" w:rsidRDefault="00FD3E69" w:rsidP="00FD3E69">
      <w:pPr>
        <w:spacing w:line="276" w:lineRule="auto"/>
        <w:rPr>
          <w:rFonts w:ascii="Calibri" w:hAnsi="Calibri"/>
        </w:rPr>
      </w:pPr>
      <w:r w:rsidRPr="00FD3E69">
        <w:rPr>
          <w:rFonts w:ascii="Calibri" w:hAnsi="Calibri"/>
        </w:rPr>
        <w:t xml:space="preserve">What does God have to say to us about this very powerful topic of fear? I want us to look in our Bibles today at 2 Timothy 1:6-8. In this passage, the Apostle Paul is writing to his son in the faith. His name is Timothy. Timothy is a young pastor and Timothy struggles with self-confidence. </w:t>
      </w:r>
    </w:p>
    <w:p w14:paraId="03AF0DE9" w14:textId="77777777" w:rsidR="00FD3E69" w:rsidRPr="00FD3E69" w:rsidRDefault="00FD3E69" w:rsidP="00FD3E69">
      <w:pPr>
        <w:spacing w:line="276" w:lineRule="auto"/>
        <w:rPr>
          <w:rFonts w:ascii="Calibri" w:hAnsi="Calibri"/>
        </w:rPr>
      </w:pPr>
    </w:p>
    <w:p w14:paraId="6DB554DF" w14:textId="77777777" w:rsidR="00FD3E69" w:rsidRPr="00FD3E69" w:rsidRDefault="00FD3E69" w:rsidP="00FD3E69">
      <w:pPr>
        <w:spacing w:line="276" w:lineRule="auto"/>
        <w:rPr>
          <w:rFonts w:ascii="Calibri" w:hAnsi="Calibri"/>
        </w:rPr>
      </w:pPr>
      <w:r w:rsidRPr="00FD3E69">
        <w:rPr>
          <w:rFonts w:ascii="Calibri" w:hAnsi="Calibri"/>
        </w:rPr>
        <w:t xml:space="preserve">“This is why I remind you to fan into flames the spiritual gift God gave you when I laid my hands on you. For God has not given us a spirit of fear and timidity, but of power, love, and self-discipline. So never be ashamed to tell others about our Lord. And don’t be ashamed of me, </w:t>
      </w:r>
      <w:r w:rsidRPr="00FD3E69">
        <w:rPr>
          <w:rFonts w:ascii="Calibri" w:hAnsi="Calibri"/>
        </w:rPr>
        <w:lastRenderedPageBreak/>
        <w:t>either, even though I’m in prison for him. With the strength God gives you, be ready to suffer with me for the sake of the Good News” (2 Timothy 1:6-8).</w:t>
      </w:r>
    </w:p>
    <w:p w14:paraId="6085D5D0" w14:textId="77777777" w:rsidR="00FD3E69" w:rsidRPr="00FD3E69" w:rsidRDefault="00FD3E69" w:rsidP="00FD3E69">
      <w:pPr>
        <w:spacing w:line="276" w:lineRule="auto"/>
        <w:rPr>
          <w:rFonts w:ascii="Calibri" w:hAnsi="Calibri"/>
        </w:rPr>
      </w:pPr>
    </w:p>
    <w:p w14:paraId="09686E7F" w14:textId="51541A7F" w:rsidR="00FD3E69" w:rsidRPr="00FD3E69" w:rsidRDefault="00FD3E69" w:rsidP="00FD3E69">
      <w:pPr>
        <w:spacing w:line="276" w:lineRule="auto"/>
        <w:rPr>
          <w:rFonts w:ascii="Calibri" w:hAnsi="Calibri"/>
        </w:rPr>
      </w:pPr>
      <w:r w:rsidRPr="00FD3E69">
        <w:rPr>
          <w:rFonts w:ascii="Calibri" w:hAnsi="Calibri"/>
        </w:rPr>
        <w:t xml:space="preserve">Throughout the letter of 2 Timothy, Paul, writing to his son in the faith, is challenging him to </w:t>
      </w:r>
      <w:r w:rsidR="00CB16E2" w:rsidRPr="00FD3E69">
        <w:rPr>
          <w:rFonts w:ascii="Calibri" w:hAnsi="Calibri"/>
        </w:rPr>
        <w:t>ramp</w:t>
      </w:r>
      <w:r w:rsidRPr="00FD3E69">
        <w:rPr>
          <w:rFonts w:ascii="Calibri" w:hAnsi="Calibri"/>
        </w:rPr>
        <w:t xml:space="preserve"> up his leadership. Timothy was a young leader. Sometimes when you're a younger leader it's harder to lead people that are older than you. </w:t>
      </w:r>
      <w:r w:rsidR="00332204">
        <w:rPr>
          <w:rFonts w:ascii="Calibri" w:hAnsi="Calibri"/>
        </w:rPr>
        <w:t xml:space="preserve">It is difficult to practice courage. </w:t>
      </w:r>
      <w:r w:rsidRPr="00FD3E69">
        <w:rPr>
          <w:rFonts w:ascii="Calibri" w:hAnsi="Calibri"/>
        </w:rPr>
        <w:t xml:space="preserve">Timothy was </w:t>
      </w:r>
      <w:r w:rsidR="00332204">
        <w:rPr>
          <w:rFonts w:ascii="Calibri" w:hAnsi="Calibri"/>
        </w:rPr>
        <w:t xml:space="preserve">a young leader and </w:t>
      </w:r>
      <w:r w:rsidRPr="00FD3E69">
        <w:rPr>
          <w:rFonts w:ascii="Calibri" w:hAnsi="Calibri"/>
        </w:rPr>
        <w:t>a</w:t>
      </w:r>
      <w:r w:rsidR="00332204">
        <w:rPr>
          <w:rFonts w:ascii="Calibri" w:hAnsi="Calibri"/>
        </w:rPr>
        <w:t xml:space="preserve"> </w:t>
      </w:r>
      <w:r w:rsidR="00CB16E2" w:rsidRPr="00FD3E69">
        <w:rPr>
          <w:rFonts w:ascii="Calibri" w:hAnsi="Calibri"/>
        </w:rPr>
        <w:t>meeker</w:t>
      </w:r>
      <w:r w:rsidRPr="00FD3E69">
        <w:rPr>
          <w:rFonts w:ascii="Calibri" w:hAnsi="Calibri"/>
        </w:rPr>
        <w:t xml:space="preserve"> personality. The Apostle Paul is trying to amp him up. He says in 2 Timothy 2:3, “You </w:t>
      </w:r>
      <w:r w:rsidR="00C73FAF">
        <w:rPr>
          <w:rFonts w:ascii="Calibri" w:hAnsi="Calibri"/>
        </w:rPr>
        <w:t>have</w:t>
      </w:r>
      <w:r w:rsidRPr="00FD3E69">
        <w:rPr>
          <w:rFonts w:ascii="Calibri" w:hAnsi="Calibri"/>
        </w:rPr>
        <w:t xml:space="preserve"> to endure hardship.” In 2 Timothy 3:12, he says, “You will go through persecution.</w:t>
      </w:r>
      <w:r w:rsidR="00C73FAF">
        <w:rPr>
          <w:rFonts w:ascii="Calibri" w:hAnsi="Calibri"/>
        </w:rPr>
        <w:t>”</w:t>
      </w:r>
      <w:r w:rsidRPr="00FD3E69">
        <w:rPr>
          <w:rFonts w:ascii="Calibri" w:hAnsi="Calibri"/>
        </w:rPr>
        <w:t xml:space="preserve"> Then in 2 Timothy 4:5 he says, </w:t>
      </w:r>
      <w:r w:rsidR="00C73FAF">
        <w:rPr>
          <w:rFonts w:ascii="Calibri" w:hAnsi="Calibri"/>
        </w:rPr>
        <w:t>“</w:t>
      </w:r>
      <w:r w:rsidRPr="00FD3E69">
        <w:rPr>
          <w:rFonts w:ascii="Calibri" w:hAnsi="Calibri"/>
        </w:rPr>
        <w:t xml:space="preserve">You have to keep your head in all things.” Paul, writing to his son in the faith, is talking about overcoming fear. </w:t>
      </w:r>
    </w:p>
    <w:p w14:paraId="0663C120" w14:textId="77777777" w:rsidR="00FD3E69" w:rsidRPr="00FD3E69" w:rsidRDefault="00FD3E69" w:rsidP="00FD3E69">
      <w:pPr>
        <w:spacing w:line="276" w:lineRule="auto"/>
        <w:rPr>
          <w:rFonts w:ascii="Calibri" w:hAnsi="Calibri"/>
        </w:rPr>
      </w:pPr>
    </w:p>
    <w:p w14:paraId="3BF4AAF0" w14:textId="77181407" w:rsidR="00FD3E69" w:rsidRPr="00FD3E69" w:rsidRDefault="00FD3E69" w:rsidP="00FD3E69">
      <w:pPr>
        <w:spacing w:line="276" w:lineRule="auto"/>
        <w:rPr>
          <w:rFonts w:ascii="Calibri" w:hAnsi="Calibri"/>
        </w:rPr>
      </w:pPr>
      <w:r w:rsidRPr="00FD3E69">
        <w:rPr>
          <w:rFonts w:ascii="Calibri" w:hAnsi="Calibri"/>
        </w:rPr>
        <w:t xml:space="preserve">This is the last letter of the Apostle Paul. He's on death row and people have abandoned him. Timothy has stayed faithful to Paul, and Paul has stayed faithful to Timothy. In writing this letter, </w:t>
      </w:r>
      <w:r w:rsidR="00C73FAF">
        <w:rPr>
          <w:rFonts w:ascii="Calibri" w:hAnsi="Calibri"/>
        </w:rPr>
        <w:t>Paul</w:t>
      </w:r>
      <w:r w:rsidRPr="00FD3E69">
        <w:rPr>
          <w:rFonts w:ascii="Calibri" w:hAnsi="Calibri"/>
        </w:rPr>
        <w:t xml:space="preserve"> challenges </w:t>
      </w:r>
      <w:r w:rsidR="00C73FAF">
        <w:rPr>
          <w:rFonts w:ascii="Calibri" w:hAnsi="Calibri"/>
        </w:rPr>
        <w:t>Timothy</w:t>
      </w:r>
      <w:r w:rsidRPr="00FD3E69">
        <w:rPr>
          <w:rFonts w:ascii="Calibri" w:hAnsi="Calibri"/>
        </w:rPr>
        <w:t xml:space="preserve"> to be strong and to be courageous. </w:t>
      </w:r>
    </w:p>
    <w:p w14:paraId="344E8983" w14:textId="77777777" w:rsidR="00FD3E69" w:rsidRPr="00FD3E69" w:rsidRDefault="00FD3E69" w:rsidP="00FD3E69">
      <w:pPr>
        <w:spacing w:line="276" w:lineRule="auto"/>
        <w:rPr>
          <w:rFonts w:ascii="Calibri" w:hAnsi="Calibri"/>
        </w:rPr>
      </w:pPr>
    </w:p>
    <w:p w14:paraId="43FE35A4" w14:textId="2E320B64" w:rsidR="00FD3E69" w:rsidRPr="00FD3E69" w:rsidRDefault="00FD3E69" w:rsidP="00FD3E69">
      <w:pPr>
        <w:spacing w:line="276" w:lineRule="auto"/>
        <w:rPr>
          <w:rFonts w:ascii="Calibri" w:hAnsi="Calibri"/>
        </w:rPr>
      </w:pPr>
      <w:r w:rsidRPr="00FD3E69">
        <w:rPr>
          <w:rFonts w:ascii="Calibri" w:hAnsi="Calibri"/>
        </w:rPr>
        <w:t xml:space="preserve">All Christians struggle with being timid. Even if you're the most </w:t>
      </w:r>
      <w:r w:rsidR="00332204">
        <w:rPr>
          <w:rFonts w:ascii="Calibri" w:hAnsi="Calibri"/>
        </w:rPr>
        <w:t>confident</w:t>
      </w:r>
      <w:r w:rsidRPr="00FD3E69">
        <w:rPr>
          <w:rFonts w:ascii="Calibri" w:hAnsi="Calibri"/>
        </w:rPr>
        <w:t xml:space="preserve"> person, </w:t>
      </w:r>
      <w:r w:rsidR="00C73FAF">
        <w:rPr>
          <w:rFonts w:ascii="Calibri" w:hAnsi="Calibri"/>
        </w:rPr>
        <w:t xml:space="preserve">there can be </w:t>
      </w:r>
      <w:r w:rsidRPr="00FD3E69">
        <w:rPr>
          <w:rFonts w:ascii="Calibri" w:hAnsi="Calibri"/>
        </w:rPr>
        <w:t>struggle</w:t>
      </w:r>
      <w:r w:rsidR="00C73FAF">
        <w:rPr>
          <w:rFonts w:ascii="Calibri" w:hAnsi="Calibri"/>
        </w:rPr>
        <w:t>s</w:t>
      </w:r>
      <w:r w:rsidRPr="00FD3E69">
        <w:rPr>
          <w:rFonts w:ascii="Calibri" w:hAnsi="Calibri"/>
        </w:rPr>
        <w:t xml:space="preserve"> with courage. How can we find </w:t>
      </w:r>
      <w:r w:rsidR="00332204">
        <w:rPr>
          <w:rFonts w:ascii="Calibri" w:hAnsi="Calibri"/>
        </w:rPr>
        <w:t xml:space="preserve">God’s </w:t>
      </w:r>
      <w:r w:rsidRPr="00FD3E69">
        <w:rPr>
          <w:rFonts w:ascii="Calibri" w:hAnsi="Calibri"/>
        </w:rPr>
        <w:t xml:space="preserve">strength? </w:t>
      </w:r>
    </w:p>
    <w:p w14:paraId="0A5CA042" w14:textId="77777777" w:rsidR="00FD3E69" w:rsidRPr="00FD3E69" w:rsidRDefault="00FD3E69" w:rsidP="00FD3E69">
      <w:pPr>
        <w:spacing w:line="276" w:lineRule="auto"/>
        <w:rPr>
          <w:rFonts w:ascii="Calibri" w:hAnsi="Calibri"/>
        </w:rPr>
      </w:pPr>
    </w:p>
    <w:p w14:paraId="1E7CC8FD" w14:textId="6176A5B7" w:rsidR="00FD3E69" w:rsidRPr="00FD3E69" w:rsidRDefault="00FD3E69" w:rsidP="00FD3E69">
      <w:pPr>
        <w:spacing w:line="276" w:lineRule="auto"/>
        <w:rPr>
          <w:rFonts w:ascii="Calibri" w:hAnsi="Calibri"/>
        </w:rPr>
      </w:pPr>
      <w:r w:rsidRPr="00FD3E69">
        <w:rPr>
          <w:rFonts w:ascii="Calibri" w:hAnsi="Calibri"/>
        </w:rPr>
        <w:t>Fear may fill our world, but it doesn't have to fill our hearts. I want us to look at two things very briefly that help us to understand how we can overcome fear, how we can win the battle of fear in our li</w:t>
      </w:r>
      <w:r w:rsidR="00C73FAF">
        <w:rPr>
          <w:rFonts w:ascii="Calibri" w:hAnsi="Calibri"/>
        </w:rPr>
        <w:t>ves</w:t>
      </w:r>
      <w:r w:rsidRPr="00FD3E69">
        <w:rPr>
          <w:rFonts w:ascii="Calibri" w:hAnsi="Calibri"/>
        </w:rPr>
        <w:t xml:space="preserve">. </w:t>
      </w:r>
    </w:p>
    <w:p w14:paraId="3437508D" w14:textId="77777777" w:rsidR="00FD3E69" w:rsidRPr="00FD3E69" w:rsidRDefault="00FD3E69" w:rsidP="00FD3E69">
      <w:pPr>
        <w:spacing w:line="276" w:lineRule="auto"/>
        <w:rPr>
          <w:rFonts w:ascii="Calibri" w:hAnsi="Calibri"/>
        </w:rPr>
      </w:pPr>
    </w:p>
    <w:p w14:paraId="491A055E" w14:textId="77777777" w:rsidR="00FD3E69" w:rsidRPr="00FD3E69" w:rsidRDefault="00FD3E69" w:rsidP="00FD3E69">
      <w:pPr>
        <w:spacing w:line="276" w:lineRule="auto"/>
        <w:rPr>
          <w:rFonts w:ascii="Calibri" w:hAnsi="Calibri"/>
          <w:b/>
          <w:bCs/>
        </w:rPr>
      </w:pPr>
      <w:r w:rsidRPr="00FD3E69">
        <w:rPr>
          <w:rFonts w:ascii="Calibri" w:hAnsi="Calibri"/>
          <w:b/>
          <w:bCs/>
        </w:rPr>
        <w:t>1. Stop Living in Fear</w:t>
      </w:r>
    </w:p>
    <w:p w14:paraId="064CC051" w14:textId="77777777" w:rsidR="00FD3E69" w:rsidRPr="00FD3E69" w:rsidRDefault="00FD3E69" w:rsidP="00FD3E69">
      <w:pPr>
        <w:spacing w:line="276" w:lineRule="auto"/>
        <w:rPr>
          <w:rFonts w:ascii="Calibri" w:hAnsi="Calibri"/>
        </w:rPr>
      </w:pPr>
    </w:p>
    <w:p w14:paraId="497A9CBF" w14:textId="77777777" w:rsidR="00FD3E69" w:rsidRPr="00FD3E69" w:rsidRDefault="00FD3E69" w:rsidP="00FD3E69">
      <w:pPr>
        <w:spacing w:line="276" w:lineRule="auto"/>
        <w:rPr>
          <w:rFonts w:ascii="Calibri" w:hAnsi="Calibri"/>
        </w:rPr>
      </w:pPr>
      <w:r w:rsidRPr="00FD3E69">
        <w:rPr>
          <w:rFonts w:ascii="Calibri" w:hAnsi="Calibri"/>
        </w:rPr>
        <w:t>“For God has not given us a spirit of fear and timidity, but of power, love, and self-discipline” (2 Timothy 1:7).</w:t>
      </w:r>
    </w:p>
    <w:p w14:paraId="7FDC2380" w14:textId="77777777" w:rsidR="00FD3E69" w:rsidRPr="00FD3E69" w:rsidRDefault="00FD3E69" w:rsidP="00FD3E69">
      <w:pPr>
        <w:spacing w:line="276" w:lineRule="auto"/>
        <w:rPr>
          <w:rFonts w:ascii="Calibri" w:hAnsi="Calibri"/>
        </w:rPr>
      </w:pPr>
    </w:p>
    <w:p w14:paraId="3B4AD6B8" w14:textId="77777777" w:rsidR="00FD3E69" w:rsidRPr="00FD3E69" w:rsidRDefault="00FD3E69" w:rsidP="00FD3E69">
      <w:pPr>
        <w:spacing w:line="276" w:lineRule="auto"/>
        <w:rPr>
          <w:rFonts w:ascii="Calibri" w:hAnsi="Calibri"/>
        </w:rPr>
      </w:pPr>
      <w:r w:rsidRPr="00FD3E69">
        <w:rPr>
          <w:rFonts w:ascii="Calibri" w:hAnsi="Calibri"/>
        </w:rPr>
        <w:t xml:space="preserve">Let me ask you this question. What would you be doing today if you simply were not afraid? What hard conversations would you have with somebody if you weren't afraid? What businesses or what jobs would you take if you weren't afraid? What would you be telling your family if you weren't afraid? What would you be saying to your friends if you just weren't afraid? </w:t>
      </w:r>
    </w:p>
    <w:p w14:paraId="411C1601" w14:textId="77777777" w:rsidR="00FD3E69" w:rsidRPr="00FD3E69" w:rsidRDefault="00FD3E69" w:rsidP="00FD3E69">
      <w:pPr>
        <w:spacing w:line="276" w:lineRule="auto"/>
        <w:rPr>
          <w:rFonts w:ascii="Calibri" w:hAnsi="Calibri"/>
        </w:rPr>
      </w:pPr>
    </w:p>
    <w:p w14:paraId="6D84F0F0" w14:textId="77777777" w:rsidR="00FD3E69" w:rsidRPr="00FD3E69" w:rsidRDefault="00FD3E69" w:rsidP="00FD3E69">
      <w:pPr>
        <w:spacing w:line="276" w:lineRule="auto"/>
        <w:rPr>
          <w:rFonts w:ascii="Calibri" w:hAnsi="Calibri"/>
        </w:rPr>
      </w:pPr>
      <w:r w:rsidRPr="00FD3E69">
        <w:rPr>
          <w:rFonts w:ascii="Calibri" w:hAnsi="Calibri"/>
        </w:rPr>
        <w:t xml:space="preserve">Paul says, “God has not given us a spirit of fear.” In other words, fear is not from God. Every time that you have that little shaking of your legs and your heart begins to beat extra, that's not from God. That's from the devil. God has not given the spirit of fear. Fear is not from God. </w:t>
      </w:r>
    </w:p>
    <w:p w14:paraId="201C1975" w14:textId="77777777" w:rsidR="00FD3E69" w:rsidRPr="00FD3E69" w:rsidRDefault="00FD3E69" w:rsidP="00FD3E69">
      <w:pPr>
        <w:spacing w:line="276" w:lineRule="auto"/>
        <w:rPr>
          <w:rFonts w:ascii="Calibri" w:hAnsi="Calibri"/>
        </w:rPr>
      </w:pPr>
    </w:p>
    <w:p w14:paraId="71095120" w14:textId="77777777" w:rsidR="00FD3E69" w:rsidRPr="00FD3E69" w:rsidRDefault="00FD3E69" w:rsidP="00FD3E69">
      <w:pPr>
        <w:spacing w:line="276" w:lineRule="auto"/>
        <w:rPr>
          <w:rFonts w:ascii="Calibri" w:hAnsi="Calibri"/>
        </w:rPr>
      </w:pPr>
      <w:r w:rsidRPr="00FD3E69">
        <w:rPr>
          <w:rFonts w:ascii="Calibri" w:hAnsi="Calibri"/>
        </w:rPr>
        <w:lastRenderedPageBreak/>
        <w:t xml:space="preserve">Faith is what is from God. Faith and fear are foes. They battle against each other. When I have more faith, I have less fear. When I have more fear, what happens? It diminishes faith. We teeter, like that old school seesaw. </w:t>
      </w:r>
    </w:p>
    <w:p w14:paraId="0D7A3E9A" w14:textId="77777777" w:rsidR="00FD3E69" w:rsidRPr="00FD3E69" w:rsidRDefault="00FD3E69" w:rsidP="00FD3E69">
      <w:pPr>
        <w:spacing w:line="276" w:lineRule="auto"/>
        <w:rPr>
          <w:rFonts w:ascii="Calibri" w:hAnsi="Calibri"/>
        </w:rPr>
      </w:pPr>
    </w:p>
    <w:p w14:paraId="25C044BB" w14:textId="661FF491" w:rsidR="00FD3E69" w:rsidRPr="00FD3E69" w:rsidRDefault="00FD3E69" w:rsidP="00FD3E69">
      <w:pPr>
        <w:spacing w:line="276" w:lineRule="auto"/>
        <w:rPr>
          <w:rFonts w:ascii="Calibri" w:hAnsi="Calibri"/>
        </w:rPr>
      </w:pPr>
      <w:r w:rsidRPr="00FD3E69">
        <w:rPr>
          <w:rFonts w:ascii="Calibri" w:hAnsi="Calibri"/>
        </w:rPr>
        <w:t>We don't have seesaws anymore</w:t>
      </w:r>
      <w:r w:rsidR="008818AC">
        <w:rPr>
          <w:rFonts w:ascii="Calibri" w:hAnsi="Calibri"/>
        </w:rPr>
        <w:t xml:space="preserve"> </w:t>
      </w:r>
      <w:r w:rsidR="00CB16E2">
        <w:rPr>
          <w:rFonts w:ascii="Calibri" w:hAnsi="Calibri"/>
        </w:rPr>
        <w:t>because</w:t>
      </w:r>
      <w:r w:rsidR="008818AC">
        <w:rPr>
          <w:rFonts w:ascii="Calibri" w:hAnsi="Calibri"/>
        </w:rPr>
        <w:t xml:space="preserve"> </w:t>
      </w:r>
      <w:r w:rsidR="00895BD1">
        <w:rPr>
          <w:rFonts w:ascii="Calibri" w:hAnsi="Calibri"/>
        </w:rPr>
        <w:t>they are too dangerous</w:t>
      </w:r>
      <w:r w:rsidRPr="00FD3E69">
        <w:rPr>
          <w:rFonts w:ascii="Calibri" w:hAnsi="Calibri"/>
        </w:rPr>
        <w:t xml:space="preserve">. </w:t>
      </w:r>
      <w:r w:rsidR="00895BD1">
        <w:rPr>
          <w:rFonts w:ascii="Calibri" w:hAnsi="Calibri"/>
        </w:rPr>
        <w:t>But b</w:t>
      </w:r>
      <w:r w:rsidRPr="00FD3E69">
        <w:rPr>
          <w:rFonts w:ascii="Calibri" w:hAnsi="Calibri"/>
        </w:rPr>
        <w:t xml:space="preserve">ack in the day, I remember the big kids getting on one end </w:t>
      </w:r>
      <w:r w:rsidR="008818AC">
        <w:rPr>
          <w:rFonts w:ascii="Calibri" w:hAnsi="Calibri"/>
        </w:rPr>
        <w:t xml:space="preserve">and suspending me in the air. </w:t>
      </w:r>
      <w:r w:rsidR="00895BD1">
        <w:rPr>
          <w:rFonts w:ascii="Calibri" w:hAnsi="Calibri"/>
        </w:rPr>
        <w:t xml:space="preserve">I was </w:t>
      </w:r>
      <w:r w:rsidR="00CB16E2">
        <w:rPr>
          <w:rFonts w:ascii="Calibri" w:hAnsi="Calibri"/>
        </w:rPr>
        <w:t>absolutely</w:t>
      </w:r>
      <w:r w:rsidR="00895BD1">
        <w:rPr>
          <w:rFonts w:ascii="Calibri" w:hAnsi="Calibri"/>
        </w:rPr>
        <w:t xml:space="preserve"> at their mercy…there was nothing I could do. Then they would step off and I would come crashing to the ground. </w:t>
      </w:r>
      <w:r w:rsidR="00332204">
        <w:rPr>
          <w:rFonts w:ascii="Calibri" w:hAnsi="Calibri"/>
        </w:rPr>
        <w:t xml:space="preserve">Our aim should be to weigh down the faith side of our </w:t>
      </w:r>
      <w:r w:rsidR="00CB16E2">
        <w:rPr>
          <w:rFonts w:ascii="Calibri" w:hAnsi="Calibri"/>
        </w:rPr>
        <w:t>seesaw,</w:t>
      </w:r>
      <w:r w:rsidR="00332204">
        <w:rPr>
          <w:rFonts w:ascii="Calibri" w:hAnsi="Calibri"/>
        </w:rPr>
        <w:t xml:space="preserve"> so doubt </w:t>
      </w:r>
      <w:r w:rsidR="008818AC">
        <w:rPr>
          <w:rFonts w:ascii="Calibri" w:hAnsi="Calibri"/>
        </w:rPr>
        <w:t xml:space="preserve">doesn’t have its way </w:t>
      </w:r>
      <w:r w:rsidR="00895BD1">
        <w:rPr>
          <w:rFonts w:ascii="Calibri" w:hAnsi="Calibri"/>
        </w:rPr>
        <w:t>i</w:t>
      </w:r>
      <w:r w:rsidR="008818AC">
        <w:rPr>
          <w:rFonts w:ascii="Calibri" w:hAnsi="Calibri"/>
        </w:rPr>
        <w:t>n our lives. We don’t want to seesaw between doubt and faith.</w:t>
      </w:r>
      <w:r w:rsidR="00895BD1">
        <w:rPr>
          <w:rFonts w:ascii="Calibri" w:hAnsi="Calibri"/>
        </w:rPr>
        <w:t xml:space="preserve"> We don’t want to be suspen</w:t>
      </w:r>
      <w:r w:rsidR="004B4032">
        <w:rPr>
          <w:rFonts w:ascii="Calibri" w:hAnsi="Calibri"/>
        </w:rPr>
        <w:t>d</w:t>
      </w:r>
      <w:r w:rsidR="00895BD1">
        <w:rPr>
          <w:rFonts w:ascii="Calibri" w:hAnsi="Calibri"/>
        </w:rPr>
        <w:t>ed in the air or to come crashing to the ground because of fear.</w:t>
      </w:r>
    </w:p>
    <w:p w14:paraId="5C1988E8" w14:textId="77777777" w:rsidR="00FD3E69" w:rsidRPr="00FD3E69" w:rsidRDefault="00FD3E69" w:rsidP="00FD3E69">
      <w:pPr>
        <w:spacing w:line="276" w:lineRule="auto"/>
        <w:rPr>
          <w:rFonts w:ascii="Calibri" w:hAnsi="Calibri"/>
        </w:rPr>
      </w:pPr>
    </w:p>
    <w:p w14:paraId="5AA6175A" w14:textId="77777777" w:rsidR="00FD3E69" w:rsidRPr="00FD3E69" w:rsidRDefault="00FD3E69" w:rsidP="00FD3E69">
      <w:pPr>
        <w:spacing w:line="276" w:lineRule="auto"/>
        <w:rPr>
          <w:rFonts w:ascii="Calibri" w:hAnsi="Calibri"/>
        </w:rPr>
      </w:pPr>
      <w:r w:rsidRPr="00FD3E69">
        <w:rPr>
          <w:rFonts w:ascii="Calibri" w:hAnsi="Calibri"/>
        </w:rPr>
        <w:t xml:space="preserve">Faith and fear, there's a battle. There's a battle for your mind and there's a battle for your heart. We’re going to get through this crisis in our country. We're going to get through this issue because God has not given us a spirit of fear. </w:t>
      </w:r>
    </w:p>
    <w:p w14:paraId="30DAC731" w14:textId="77777777" w:rsidR="00FD3E69" w:rsidRPr="00FD3E69" w:rsidRDefault="00FD3E69" w:rsidP="00FD3E69">
      <w:pPr>
        <w:spacing w:line="276" w:lineRule="auto"/>
        <w:rPr>
          <w:rFonts w:ascii="Calibri" w:hAnsi="Calibri"/>
        </w:rPr>
      </w:pPr>
    </w:p>
    <w:p w14:paraId="54186111" w14:textId="77777777" w:rsidR="00FD3E69" w:rsidRPr="00FD3E69" w:rsidRDefault="00FD3E69" w:rsidP="00FD3E69">
      <w:pPr>
        <w:spacing w:line="276" w:lineRule="auto"/>
        <w:rPr>
          <w:rFonts w:ascii="Calibri" w:hAnsi="Calibri"/>
        </w:rPr>
      </w:pPr>
      <w:r w:rsidRPr="00FD3E69">
        <w:rPr>
          <w:rFonts w:ascii="Calibri" w:hAnsi="Calibri"/>
        </w:rPr>
        <w:t xml:space="preserve">A spirit of fear is different from being a little bit nervous. A spirit of fear is when you're controlled by it. You go to bed at night thinking about it. You wake up in the morning and you're obsessed with it. You can't sleep at night because of it. There's a spirit of fear. When we have a spirit of fear, we don't make good decisions. We can't think clearly. We're looking at the world through a false lens. Everything is tainted. Everything looks darker than it really is because the spirit of fear has crept in. </w:t>
      </w:r>
    </w:p>
    <w:p w14:paraId="4650A0D8" w14:textId="77777777" w:rsidR="00FD3E69" w:rsidRPr="00FD3E69" w:rsidRDefault="00FD3E69" w:rsidP="00FD3E69">
      <w:pPr>
        <w:spacing w:line="276" w:lineRule="auto"/>
        <w:rPr>
          <w:rFonts w:ascii="Calibri" w:hAnsi="Calibri"/>
        </w:rPr>
      </w:pPr>
    </w:p>
    <w:p w14:paraId="1E3745E1" w14:textId="49887F95" w:rsidR="00FD3E69" w:rsidRPr="00FD3E69" w:rsidRDefault="00FD3E69" w:rsidP="00FD3E69">
      <w:pPr>
        <w:spacing w:line="276" w:lineRule="auto"/>
        <w:rPr>
          <w:rFonts w:ascii="Calibri" w:hAnsi="Calibri"/>
        </w:rPr>
      </w:pPr>
      <w:r w:rsidRPr="00FD3E69">
        <w:rPr>
          <w:rFonts w:ascii="Calibri" w:hAnsi="Calibri"/>
        </w:rPr>
        <w:t xml:space="preserve">Many people live under the pressure of the spirit of fear. But God wants us to live under the fear of the Lord, not the spirit of fear. “God has not given us a spirit of fear, but of power, love, and self-discipline” (2 Timothy 1:7). The enemy wants us to be afraid so that we won't live a life of faith. </w:t>
      </w:r>
    </w:p>
    <w:p w14:paraId="4980802F" w14:textId="77777777" w:rsidR="00FD3E69" w:rsidRPr="00FD3E69" w:rsidRDefault="00FD3E69" w:rsidP="00FD3E69">
      <w:pPr>
        <w:spacing w:line="276" w:lineRule="auto"/>
        <w:rPr>
          <w:rFonts w:ascii="Calibri" w:hAnsi="Calibri"/>
        </w:rPr>
      </w:pPr>
    </w:p>
    <w:p w14:paraId="61C274CC" w14:textId="1E186D1C" w:rsidR="00FD3E69" w:rsidRPr="00FD3E69" w:rsidRDefault="00FD3E69" w:rsidP="00FD3E69">
      <w:pPr>
        <w:spacing w:line="276" w:lineRule="auto"/>
        <w:rPr>
          <w:rFonts w:ascii="Calibri" w:hAnsi="Calibri"/>
        </w:rPr>
      </w:pPr>
      <w:r w:rsidRPr="00FD3E69">
        <w:rPr>
          <w:rFonts w:ascii="Calibri" w:hAnsi="Calibri"/>
        </w:rPr>
        <w:t xml:space="preserve">I looked up the word “fear” in the Websters Dictionary. Here's what it said: “Cowardly, chicken-hearted, chicken-livered, craven, gutless” (these are synonyms, if you hadn't figured that out), “lily-livered, milk-livered, spineless, and yellow-bellied.” Does anybody want to be called chicken-livered or yellow-bellied? </w:t>
      </w:r>
    </w:p>
    <w:p w14:paraId="7C079B42" w14:textId="77777777" w:rsidR="00FD3E69" w:rsidRPr="00FD3E69" w:rsidRDefault="00FD3E69" w:rsidP="00FD3E69">
      <w:pPr>
        <w:spacing w:line="276" w:lineRule="auto"/>
        <w:rPr>
          <w:rFonts w:ascii="Calibri" w:hAnsi="Calibri"/>
        </w:rPr>
      </w:pPr>
    </w:p>
    <w:p w14:paraId="4ADC3B6C" w14:textId="77777777" w:rsidR="00FD3E69" w:rsidRPr="00FD3E69" w:rsidRDefault="00FD3E69" w:rsidP="00FD3E69">
      <w:pPr>
        <w:spacing w:line="276" w:lineRule="auto"/>
        <w:rPr>
          <w:rFonts w:ascii="Calibri" w:hAnsi="Calibri"/>
        </w:rPr>
      </w:pPr>
      <w:r w:rsidRPr="00FD3E69">
        <w:rPr>
          <w:rFonts w:ascii="Calibri" w:hAnsi="Calibri"/>
        </w:rPr>
        <w:t xml:space="preserve">God says, “Don’t live with a spirit of fear.” You can think today of some choices that you've made or some things that you've done as a result of fear. </w:t>
      </w:r>
    </w:p>
    <w:p w14:paraId="7DE06F3A" w14:textId="77777777" w:rsidR="00FD3E69" w:rsidRPr="00FD3E69" w:rsidRDefault="00FD3E69" w:rsidP="00FD3E69">
      <w:pPr>
        <w:spacing w:line="276" w:lineRule="auto"/>
        <w:rPr>
          <w:rFonts w:ascii="Calibri" w:hAnsi="Calibri"/>
        </w:rPr>
      </w:pPr>
    </w:p>
    <w:p w14:paraId="261811D6" w14:textId="2DC95AC3" w:rsidR="00FD3E69" w:rsidRPr="00FD3E69" w:rsidRDefault="00FD3E69" w:rsidP="00FD3E69">
      <w:pPr>
        <w:spacing w:line="276" w:lineRule="auto"/>
        <w:rPr>
          <w:rFonts w:ascii="Calibri" w:hAnsi="Calibri"/>
        </w:rPr>
      </w:pPr>
      <w:r w:rsidRPr="00FD3E69">
        <w:rPr>
          <w:rFonts w:ascii="Calibri" w:hAnsi="Calibri"/>
        </w:rPr>
        <w:t xml:space="preserve">When I was in high school, I played on the basketball team. Our team was playing for the conference championship. We were </w:t>
      </w:r>
      <w:r w:rsidR="008818AC">
        <w:rPr>
          <w:rFonts w:ascii="Calibri" w:hAnsi="Calibri"/>
        </w:rPr>
        <w:t>expected</w:t>
      </w:r>
      <w:r w:rsidRPr="00FD3E69">
        <w:rPr>
          <w:rFonts w:ascii="Calibri" w:hAnsi="Calibri"/>
        </w:rPr>
        <w:t xml:space="preserve"> to win the game </w:t>
      </w:r>
      <w:r w:rsidR="008818AC">
        <w:rPr>
          <w:rFonts w:ascii="Calibri" w:hAnsi="Calibri"/>
        </w:rPr>
        <w:t xml:space="preserve">but with </w:t>
      </w:r>
      <w:r w:rsidRPr="00FD3E69">
        <w:rPr>
          <w:rFonts w:ascii="Calibri" w:hAnsi="Calibri"/>
        </w:rPr>
        <w:t xml:space="preserve">30 seconds </w:t>
      </w:r>
      <w:r w:rsidR="008818AC">
        <w:rPr>
          <w:rFonts w:ascii="Calibri" w:hAnsi="Calibri"/>
        </w:rPr>
        <w:t>l</w:t>
      </w:r>
      <w:r w:rsidRPr="00FD3E69">
        <w:rPr>
          <w:rFonts w:ascii="Calibri" w:hAnsi="Calibri"/>
        </w:rPr>
        <w:t xml:space="preserve">eft </w:t>
      </w:r>
      <w:r w:rsidR="008818AC">
        <w:rPr>
          <w:rFonts w:ascii="Calibri" w:hAnsi="Calibri"/>
        </w:rPr>
        <w:t xml:space="preserve">we </w:t>
      </w:r>
      <w:r w:rsidR="008818AC">
        <w:rPr>
          <w:rFonts w:ascii="Calibri" w:hAnsi="Calibri"/>
        </w:rPr>
        <w:lastRenderedPageBreak/>
        <w:t>were</w:t>
      </w:r>
      <w:r w:rsidRPr="00FD3E69">
        <w:rPr>
          <w:rFonts w:ascii="Calibri" w:hAnsi="Calibri"/>
        </w:rPr>
        <w:t xml:space="preserve"> down by 1 point. I </w:t>
      </w:r>
      <w:r w:rsidR="008818AC">
        <w:rPr>
          <w:rFonts w:ascii="Calibri" w:hAnsi="Calibri"/>
        </w:rPr>
        <w:t xml:space="preserve">was having </w:t>
      </w:r>
      <w:r w:rsidRPr="00FD3E69">
        <w:rPr>
          <w:rFonts w:ascii="Calibri" w:hAnsi="Calibri"/>
        </w:rPr>
        <w:t xml:space="preserve">the greatest game of my career. It was one of those nights where everything </w:t>
      </w:r>
      <w:r w:rsidR="00C73FAF">
        <w:rPr>
          <w:rFonts w:ascii="Calibri" w:hAnsi="Calibri"/>
        </w:rPr>
        <w:t>wa</w:t>
      </w:r>
      <w:r w:rsidRPr="00FD3E69">
        <w:rPr>
          <w:rFonts w:ascii="Calibri" w:hAnsi="Calibri"/>
        </w:rPr>
        <w:t xml:space="preserve">s falling. As a basketball player, you dream about nights like that. </w:t>
      </w:r>
      <w:r w:rsidR="00C73FAF">
        <w:rPr>
          <w:rFonts w:ascii="Calibri" w:hAnsi="Calibri"/>
        </w:rPr>
        <w:t>(</w:t>
      </w:r>
      <w:r w:rsidRPr="00FD3E69">
        <w:rPr>
          <w:rFonts w:ascii="Calibri" w:hAnsi="Calibri"/>
        </w:rPr>
        <w:t xml:space="preserve">I've </w:t>
      </w:r>
      <w:r w:rsidR="00C73FAF">
        <w:rPr>
          <w:rFonts w:ascii="Calibri" w:hAnsi="Calibri"/>
        </w:rPr>
        <w:t>ha</w:t>
      </w:r>
      <w:r w:rsidR="008818AC">
        <w:rPr>
          <w:rFonts w:ascii="Calibri" w:hAnsi="Calibri"/>
        </w:rPr>
        <w:t>d</w:t>
      </w:r>
      <w:r w:rsidRPr="00FD3E69">
        <w:rPr>
          <w:rFonts w:ascii="Calibri" w:hAnsi="Calibri"/>
        </w:rPr>
        <w:t xml:space="preserve"> more points than I </w:t>
      </w:r>
      <w:r w:rsidR="00C73FAF">
        <w:rPr>
          <w:rFonts w:ascii="Calibri" w:hAnsi="Calibri"/>
        </w:rPr>
        <w:t>could imagine)</w:t>
      </w:r>
      <w:r w:rsidRPr="00FD3E69">
        <w:rPr>
          <w:rFonts w:ascii="Calibri" w:hAnsi="Calibri"/>
        </w:rPr>
        <w:t xml:space="preserve">. </w:t>
      </w:r>
      <w:r w:rsidR="008818AC" w:rsidRPr="00FD3E69">
        <w:rPr>
          <w:rFonts w:ascii="Calibri" w:hAnsi="Calibri"/>
        </w:rPr>
        <w:t>I g</w:t>
      </w:r>
      <w:r w:rsidR="008818AC">
        <w:rPr>
          <w:rFonts w:ascii="Calibri" w:hAnsi="Calibri"/>
        </w:rPr>
        <w:t>o</w:t>
      </w:r>
      <w:r w:rsidR="008818AC" w:rsidRPr="00FD3E69">
        <w:rPr>
          <w:rFonts w:ascii="Calibri" w:hAnsi="Calibri"/>
        </w:rPr>
        <w:t>t fouled</w:t>
      </w:r>
      <w:r w:rsidR="008818AC">
        <w:rPr>
          <w:rFonts w:ascii="Calibri" w:hAnsi="Calibri"/>
        </w:rPr>
        <w:t xml:space="preserve"> and </w:t>
      </w:r>
      <w:r w:rsidR="00C73FAF">
        <w:rPr>
          <w:rFonts w:ascii="Calibri" w:hAnsi="Calibri"/>
        </w:rPr>
        <w:t>was</w:t>
      </w:r>
      <w:r w:rsidRPr="00FD3E69">
        <w:rPr>
          <w:rFonts w:ascii="Calibri" w:hAnsi="Calibri"/>
        </w:rPr>
        <w:t xml:space="preserve"> at the free throw line </w:t>
      </w:r>
      <w:r w:rsidR="008818AC">
        <w:rPr>
          <w:rFonts w:ascii="Calibri" w:hAnsi="Calibri"/>
        </w:rPr>
        <w:t xml:space="preserve">with two shots. </w:t>
      </w:r>
      <w:r w:rsidRPr="00FD3E69">
        <w:rPr>
          <w:rFonts w:ascii="Calibri" w:hAnsi="Calibri"/>
        </w:rPr>
        <w:t xml:space="preserve">To make matters even more complicated, the rival school that we were playing was a school that I </w:t>
      </w:r>
      <w:r w:rsidR="00C73FAF">
        <w:rPr>
          <w:rFonts w:ascii="Calibri" w:hAnsi="Calibri"/>
        </w:rPr>
        <w:t>previously</w:t>
      </w:r>
      <w:r w:rsidRPr="00FD3E69">
        <w:rPr>
          <w:rFonts w:ascii="Calibri" w:hAnsi="Calibri"/>
        </w:rPr>
        <w:t xml:space="preserve"> attend</w:t>
      </w:r>
      <w:r w:rsidR="00C73FAF">
        <w:rPr>
          <w:rFonts w:ascii="Calibri" w:hAnsi="Calibri"/>
        </w:rPr>
        <w:t>ed</w:t>
      </w:r>
      <w:r w:rsidRPr="00FD3E69">
        <w:rPr>
          <w:rFonts w:ascii="Calibri" w:hAnsi="Calibri"/>
        </w:rPr>
        <w:t>. I kn</w:t>
      </w:r>
      <w:r w:rsidR="000F684B">
        <w:rPr>
          <w:rFonts w:ascii="Calibri" w:hAnsi="Calibri"/>
        </w:rPr>
        <w:t>e</w:t>
      </w:r>
      <w:r w:rsidRPr="00FD3E69">
        <w:rPr>
          <w:rFonts w:ascii="Calibri" w:hAnsi="Calibri"/>
        </w:rPr>
        <w:t xml:space="preserve">w all the kids on the other team. People </w:t>
      </w:r>
      <w:r w:rsidR="000F684B">
        <w:rPr>
          <w:rFonts w:ascii="Calibri" w:hAnsi="Calibri"/>
        </w:rPr>
        <w:t>we</w:t>
      </w:r>
      <w:r w:rsidRPr="00FD3E69">
        <w:rPr>
          <w:rFonts w:ascii="Calibri" w:hAnsi="Calibri"/>
        </w:rPr>
        <w:t xml:space="preserve">re calling me names in the stands. It </w:t>
      </w:r>
      <w:r w:rsidR="000F684B">
        <w:rPr>
          <w:rFonts w:ascii="Calibri" w:hAnsi="Calibri"/>
        </w:rPr>
        <w:t>was</w:t>
      </w:r>
      <w:r w:rsidRPr="00FD3E69">
        <w:rPr>
          <w:rFonts w:ascii="Calibri" w:hAnsi="Calibri"/>
        </w:rPr>
        <w:t xml:space="preserve"> nasty. </w:t>
      </w:r>
    </w:p>
    <w:p w14:paraId="04710BB3" w14:textId="77777777" w:rsidR="00FD3E69" w:rsidRPr="00FD3E69" w:rsidRDefault="00FD3E69" w:rsidP="00FD3E69">
      <w:pPr>
        <w:spacing w:line="276" w:lineRule="auto"/>
        <w:rPr>
          <w:rFonts w:ascii="Calibri" w:hAnsi="Calibri"/>
        </w:rPr>
      </w:pPr>
    </w:p>
    <w:p w14:paraId="7FDA740B" w14:textId="708AD912" w:rsidR="00FD3E69" w:rsidRPr="00FD3E69" w:rsidRDefault="00FD3E69" w:rsidP="00FD3E69">
      <w:pPr>
        <w:spacing w:line="276" w:lineRule="auto"/>
        <w:rPr>
          <w:rFonts w:ascii="Calibri" w:hAnsi="Calibri"/>
        </w:rPr>
      </w:pPr>
      <w:r w:rsidRPr="00FD3E69">
        <w:rPr>
          <w:rFonts w:ascii="Calibri" w:hAnsi="Calibri"/>
        </w:rPr>
        <w:t>The other coach call</w:t>
      </w:r>
      <w:r w:rsidR="000F684B">
        <w:rPr>
          <w:rFonts w:ascii="Calibri" w:hAnsi="Calibri"/>
        </w:rPr>
        <w:t>ed</w:t>
      </w:r>
      <w:r w:rsidRPr="00FD3E69">
        <w:rPr>
          <w:rFonts w:ascii="Calibri" w:hAnsi="Calibri"/>
        </w:rPr>
        <w:t xml:space="preserve"> timeout to try to ice the shooter, like they do in the NFL with the kickers. We c</w:t>
      </w:r>
      <w:r w:rsidR="000F684B">
        <w:rPr>
          <w:rFonts w:ascii="Calibri" w:hAnsi="Calibri"/>
        </w:rPr>
        <w:t>ame</w:t>
      </w:r>
      <w:r w:rsidRPr="00FD3E69">
        <w:rPr>
          <w:rFonts w:ascii="Calibri" w:hAnsi="Calibri"/>
        </w:rPr>
        <w:t xml:space="preserve"> out of the timeout. Coach </w:t>
      </w:r>
      <w:r w:rsidR="000F684B">
        <w:rPr>
          <w:rFonts w:ascii="Calibri" w:hAnsi="Calibri"/>
        </w:rPr>
        <w:t>was</w:t>
      </w:r>
      <w:r w:rsidRPr="00FD3E69">
        <w:rPr>
          <w:rFonts w:ascii="Calibri" w:hAnsi="Calibri"/>
        </w:rPr>
        <w:t xml:space="preserve"> like, “Ryan, I just need one. We're going to tie the game.” </w:t>
      </w:r>
      <w:r w:rsidR="000F684B">
        <w:rPr>
          <w:rFonts w:ascii="Calibri" w:hAnsi="Calibri"/>
        </w:rPr>
        <w:t>Thirty</w:t>
      </w:r>
      <w:r w:rsidRPr="00FD3E69">
        <w:rPr>
          <w:rFonts w:ascii="Calibri" w:hAnsi="Calibri"/>
        </w:rPr>
        <w:t xml:space="preserve"> seconds left, down by 1. </w:t>
      </w:r>
    </w:p>
    <w:p w14:paraId="7AA2B5AA" w14:textId="77777777" w:rsidR="00FD3E69" w:rsidRPr="00FD3E69" w:rsidRDefault="00FD3E69" w:rsidP="00FD3E69">
      <w:pPr>
        <w:spacing w:line="276" w:lineRule="auto"/>
        <w:rPr>
          <w:rFonts w:ascii="Calibri" w:hAnsi="Calibri"/>
        </w:rPr>
      </w:pPr>
    </w:p>
    <w:p w14:paraId="4F203BB5" w14:textId="6DA8F1AE" w:rsidR="00FD3E69" w:rsidRPr="00FD3E69" w:rsidRDefault="008818AC" w:rsidP="00FD3E69">
      <w:pPr>
        <w:spacing w:line="276" w:lineRule="auto"/>
        <w:rPr>
          <w:rFonts w:ascii="Calibri" w:hAnsi="Calibri"/>
        </w:rPr>
      </w:pPr>
      <w:r>
        <w:rPr>
          <w:rFonts w:ascii="Calibri" w:hAnsi="Calibri"/>
        </w:rPr>
        <w:t xml:space="preserve">I </w:t>
      </w:r>
      <w:r w:rsidR="00FD3E69" w:rsidRPr="00FD3E69">
        <w:rPr>
          <w:rFonts w:ascii="Calibri" w:hAnsi="Calibri"/>
        </w:rPr>
        <w:t>Shot the first shot. Clank – right off the front of the rim. Brick. No arc on the shot. My arms felt like cement. It was just so difficult to even get the ball up. Then the second shot c</w:t>
      </w:r>
      <w:r w:rsidR="000F684B">
        <w:rPr>
          <w:rFonts w:ascii="Calibri" w:hAnsi="Calibri"/>
        </w:rPr>
        <w:t>a</w:t>
      </w:r>
      <w:r w:rsidR="00FD3E69" w:rsidRPr="00FD3E69">
        <w:rPr>
          <w:rFonts w:ascii="Calibri" w:hAnsi="Calibri"/>
        </w:rPr>
        <w:t>me. I d</w:t>
      </w:r>
      <w:r w:rsidR="000F684B">
        <w:rPr>
          <w:rFonts w:ascii="Calibri" w:hAnsi="Calibri"/>
        </w:rPr>
        <w:t>idn</w:t>
      </w:r>
      <w:r w:rsidR="00FD3E69" w:rsidRPr="00FD3E69">
        <w:rPr>
          <w:rFonts w:ascii="Calibri" w:hAnsi="Calibri"/>
        </w:rPr>
        <w:t xml:space="preserve">'t hit the </w:t>
      </w:r>
      <w:r w:rsidR="00CB16E2" w:rsidRPr="00FD3E69">
        <w:rPr>
          <w:rFonts w:ascii="Calibri" w:hAnsi="Calibri"/>
        </w:rPr>
        <w:t>backboard;</w:t>
      </w:r>
      <w:r w:rsidR="00FD3E69" w:rsidRPr="00FD3E69">
        <w:rPr>
          <w:rFonts w:ascii="Calibri" w:hAnsi="Calibri"/>
        </w:rPr>
        <w:t xml:space="preserve"> I don't hit the rim. I barely hit the net and the ball goes out of bounds. Our team los</w:t>
      </w:r>
      <w:r w:rsidR="000F684B">
        <w:rPr>
          <w:rFonts w:ascii="Calibri" w:hAnsi="Calibri"/>
        </w:rPr>
        <w:t>t</w:t>
      </w:r>
      <w:r w:rsidR="00FD3E69" w:rsidRPr="00FD3E69">
        <w:rPr>
          <w:rFonts w:ascii="Calibri" w:hAnsi="Calibri"/>
        </w:rPr>
        <w:t xml:space="preserve"> the game. </w:t>
      </w:r>
    </w:p>
    <w:p w14:paraId="229F7FD3" w14:textId="77777777" w:rsidR="00FD3E69" w:rsidRPr="00FD3E69" w:rsidRDefault="00FD3E69" w:rsidP="00FD3E69">
      <w:pPr>
        <w:spacing w:line="276" w:lineRule="auto"/>
        <w:rPr>
          <w:rFonts w:ascii="Calibri" w:hAnsi="Calibri"/>
        </w:rPr>
      </w:pPr>
    </w:p>
    <w:p w14:paraId="5BF778CC" w14:textId="77777777" w:rsidR="00FD3E69" w:rsidRPr="00FD3E69" w:rsidRDefault="00FD3E69" w:rsidP="00FD3E69">
      <w:pPr>
        <w:spacing w:line="276" w:lineRule="auto"/>
        <w:rPr>
          <w:rFonts w:ascii="Calibri" w:hAnsi="Calibri"/>
        </w:rPr>
      </w:pPr>
      <w:r w:rsidRPr="00FD3E69">
        <w:rPr>
          <w:rFonts w:ascii="Calibri" w:hAnsi="Calibri"/>
        </w:rPr>
        <w:t xml:space="preserve">What happened? Fear. Had I been able to focus on all the points I had scored before, I probably would have done a lot better. I was a really good free throw shooter. Can I brag for a moment? I can still step into the gym and hit a lot of free throws. But there was something about that one day where the spirit of fear just came and overtook me. </w:t>
      </w:r>
    </w:p>
    <w:p w14:paraId="3FE21E53" w14:textId="77777777" w:rsidR="00FD3E69" w:rsidRPr="00FD3E69" w:rsidRDefault="00FD3E69" w:rsidP="00FD3E69">
      <w:pPr>
        <w:spacing w:line="276" w:lineRule="auto"/>
        <w:rPr>
          <w:rFonts w:ascii="Calibri" w:hAnsi="Calibri"/>
        </w:rPr>
      </w:pPr>
    </w:p>
    <w:p w14:paraId="60B2256D" w14:textId="1094857B" w:rsidR="00FD3E69" w:rsidRPr="00FD3E69" w:rsidRDefault="00FD3E69" w:rsidP="00FD3E69">
      <w:pPr>
        <w:spacing w:line="276" w:lineRule="auto"/>
        <w:rPr>
          <w:rFonts w:ascii="Calibri" w:hAnsi="Calibri"/>
        </w:rPr>
      </w:pPr>
      <w:r w:rsidRPr="00FD3E69">
        <w:rPr>
          <w:rFonts w:ascii="Calibri" w:hAnsi="Calibri"/>
        </w:rPr>
        <w:t xml:space="preserve">I think that's a picture of our own lives. Sometimes we're doing things that normally would not be that big </w:t>
      </w:r>
      <w:r w:rsidR="000F684B">
        <w:rPr>
          <w:rFonts w:ascii="Calibri" w:hAnsi="Calibri"/>
        </w:rPr>
        <w:t xml:space="preserve">of </w:t>
      </w:r>
      <w:r w:rsidRPr="00FD3E69">
        <w:rPr>
          <w:rFonts w:ascii="Calibri" w:hAnsi="Calibri"/>
        </w:rPr>
        <w:t xml:space="preserve">a deal. But fear sets in and what is routine and normal becomes complicated and overwhelming. The spirit of fear. </w:t>
      </w:r>
    </w:p>
    <w:p w14:paraId="2D52A72F" w14:textId="77777777" w:rsidR="00FD3E69" w:rsidRPr="00FD3E69" w:rsidRDefault="00FD3E69" w:rsidP="00FD3E69">
      <w:pPr>
        <w:spacing w:line="276" w:lineRule="auto"/>
        <w:rPr>
          <w:rFonts w:ascii="Calibri" w:hAnsi="Calibri"/>
        </w:rPr>
      </w:pPr>
    </w:p>
    <w:p w14:paraId="56E46EB8" w14:textId="77777777" w:rsidR="00FD3E69" w:rsidRPr="00FD3E69" w:rsidRDefault="00FD3E69" w:rsidP="00FD3E69">
      <w:pPr>
        <w:spacing w:line="276" w:lineRule="auto"/>
        <w:rPr>
          <w:rFonts w:ascii="Calibri" w:hAnsi="Calibri"/>
        </w:rPr>
      </w:pPr>
      <w:r w:rsidRPr="00FD3E69">
        <w:rPr>
          <w:rFonts w:ascii="Calibri" w:hAnsi="Calibri"/>
        </w:rPr>
        <w:t xml:space="preserve">The spirit of fear is contagious. Have you ever been around somebody who had the spirit of fear on them? Then what happens? It's a contagious disease. It'll hop on you. You think everything's going great. You're having a wonderful day and then all of a sudden somebody questions, “When you said this, did you mean that? What about this over here? What if this happened?” All of a sudden you start thinking, “Oh my goodness. Did I do the right thing? Did I miss something? Did I say this wrong? Was my motivation messed up? What was going on?” The spirit of fear begins to set in. Sometimes the people around us can spread that germ of the spirit of fear and it consumes us. </w:t>
      </w:r>
    </w:p>
    <w:p w14:paraId="14786EF9" w14:textId="77777777" w:rsidR="00FD3E69" w:rsidRPr="00FD3E69" w:rsidRDefault="00FD3E69" w:rsidP="00FD3E69">
      <w:pPr>
        <w:spacing w:line="276" w:lineRule="auto"/>
        <w:rPr>
          <w:rFonts w:ascii="Calibri" w:hAnsi="Calibri"/>
        </w:rPr>
      </w:pPr>
    </w:p>
    <w:p w14:paraId="6B461009" w14:textId="56E55451" w:rsidR="00FD3E69" w:rsidRPr="00FD3E69" w:rsidRDefault="00FD3E69" w:rsidP="00FD3E69">
      <w:pPr>
        <w:spacing w:line="276" w:lineRule="auto"/>
        <w:rPr>
          <w:rFonts w:ascii="Calibri" w:hAnsi="Calibri"/>
        </w:rPr>
      </w:pPr>
      <w:r w:rsidRPr="00FD3E69">
        <w:rPr>
          <w:rFonts w:ascii="Calibri" w:hAnsi="Calibri"/>
        </w:rPr>
        <w:t xml:space="preserve">A friend of ours posted on Instagram this week that the #1 trending movie on Netflix was the old Morgan Freeman movie from 1995 called </w:t>
      </w:r>
      <w:r w:rsidRPr="00FD3E69">
        <w:rPr>
          <w:rFonts w:ascii="Calibri" w:hAnsi="Calibri"/>
          <w:i/>
          <w:iCs/>
        </w:rPr>
        <w:t>Outbreak</w:t>
      </w:r>
      <w:r w:rsidRPr="00FD3E69">
        <w:rPr>
          <w:rFonts w:ascii="Calibri" w:hAnsi="Calibri"/>
        </w:rPr>
        <w:t xml:space="preserve">. She said she watched it, I guess to be like everybody else, and it was a big mistake. Isn’t it crazy? Out of all the great movies that you </w:t>
      </w:r>
      <w:r w:rsidRPr="00FD3E69">
        <w:rPr>
          <w:rFonts w:ascii="Calibri" w:hAnsi="Calibri"/>
        </w:rPr>
        <w:lastRenderedPageBreak/>
        <w:t xml:space="preserve">could watch, people are watching movies like </w:t>
      </w:r>
      <w:r w:rsidRPr="00FD3E69">
        <w:rPr>
          <w:rFonts w:ascii="Calibri" w:hAnsi="Calibri"/>
          <w:i/>
          <w:iCs/>
        </w:rPr>
        <w:t>Outbreak</w:t>
      </w:r>
      <w:r w:rsidRPr="00FD3E69">
        <w:rPr>
          <w:rFonts w:ascii="Calibri" w:hAnsi="Calibri"/>
        </w:rPr>
        <w:t xml:space="preserve">. If you didn't see </w:t>
      </w:r>
      <w:r w:rsidRPr="00FD3E69">
        <w:rPr>
          <w:rFonts w:ascii="Calibri" w:hAnsi="Calibri"/>
          <w:i/>
          <w:iCs/>
        </w:rPr>
        <w:t>Outbreak,</w:t>
      </w:r>
      <w:r w:rsidRPr="00FD3E69">
        <w:rPr>
          <w:rFonts w:ascii="Calibri" w:hAnsi="Calibri"/>
        </w:rPr>
        <w:t xml:space="preserve"> it's a movie about a global pandemic and an Ebola-type virus that spreads throughout the world. How's that for some encouragement? </w:t>
      </w:r>
    </w:p>
    <w:p w14:paraId="79E21157" w14:textId="77777777" w:rsidR="00FD3E69" w:rsidRPr="00FD3E69" w:rsidRDefault="00FD3E69" w:rsidP="00FD3E69">
      <w:pPr>
        <w:spacing w:line="276" w:lineRule="auto"/>
        <w:rPr>
          <w:rFonts w:ascii="Calibri" w:hAnsi="Calibri"/>
        </w:rPr>
      </w:pPr>
    </w:p>
    <w:p w14:paraId="70C04258" w14:textId="6493B835" w:rsidR="00FD3E69" w:rsidRPr="00FD3E69" w:rsidRDefault="00FD3E69" w:rsidP="00FD3E69">
      <w:pPr>
        <w:spacing w:line="276" w:lineRule="auto"/>
        <w:rPr>
          <w:rFonts w:ascii="Calibri" w:hAnsi="Calibri"/>
        </w:rPr>
      </w:pPr>
      <w:r w:rsidRPr="00FD3E69">
        <w:rPr>
          <w:rFonts w:ascii="Calibri" w:hAnsi="Calibri"/>
        </w:rPr>
        <w:t xml:space="preserve">When you get fearful, you do things a lot of times that feed more fear, not things that build faith. When we start to go down the path of fear, we need to say, “Timeout. I refuse to live in fear. I'm going to walk in faith. I'm going to fill my mind and my heart with the things of God. I </w:t>
      </w:r>
      <w:r w:rsidR="00CB16E2">
        <w:rPr>
          <w:rFonts w:ascii="Calibri" w:hAnsi="Calibri"/>
        </w:rPr>
        <w:t>must</w:t>
      </w:r>
      <w:r w:rsidRPr="00FD3E69">
        <w:rPr>
          <w:rFonts w:ascii="Calibri" w:hAnsi="Calibri"/>
        </w:rPr>
        <w:t xml:space="preserve"> refocus.” </w:t>
      </w:r>
    </w:p>
    <w:p w14:paraId="1ABE2108" w14:textId="77777777" w:rsidR="00FD3E69" w:rsidRPr="00FD3E69" w:rsidRDefault="00FD3E69" w:rsidP="00FD3E69">
      <w:pPr>
        <w:spacing w:line="276" w:lineRule="auto"/>
        <w:rPr>
          <w:rFonts w:ascii="Calibri" w:hAnsi="Calibri"/>
        </w:rPr>
      </w:pPr>
    </w:p>
    <w:p w14:paraId="0B05FB83" w14:textId="61946A90" w:rsidR="00FD3E69" w:rsidRPr="00FD3E69" w:rsidRDefault="00FD3E69" w:rsidP="00FD3E69">
      <w:pPr>
        <w:spacing w:line="276" w:lineRule="auto"/>
        <w:rPr>
          <w:rFonts w:ascii="Calibri" w:hAnsi="Calibri"/>
        </w:rPr>
      </w:pPr>
      <w:r w:rsidRPr="00FD3E69">
        <w:rPr>
          <w:rFonts w:ascii="Calibri" w:hAnsi="Calibri"/>
        </w:rPr>
        <w:t xml:space="preserve">We have fears about a lot of things. You may or may not have a lot of fear about the coronavirus. But I know that you </w:t>
      </w:r>
      <w:proofErr w:type="gramStart"/>
      <w:r w:rsidRPr="00FD3E69">
        <w:rPr>
          <w:rFonts w:ascii="Calibri" w:hAnsi="Calibri"/>
        </w:rPr>
        <w:t>have fear</w:t>
      </w:r>
      <w:proofErr w:type="gramEnd"/>
      <w:r w:rsidRPr="00FD3E69">
        <w:rPr>
          <w:rFonts w:ascii="Calibri" w:hAnsi="Calibri"/>
        </w:rPr>
        <w:t xml:space="preserve"> about something. You have fears about the economy. Some of you may be worried more about your finances than you are about the virus. The stock market</w:t>
      </w:r>
      <w:r w:rsidR="000F684B">
        <w:rPr>
          <w:rFonts w:ascii="Calibri" w:hAnsi="Calibri"/>
        </w:rPr>
        <w:t xml:space="preserve"> is</w:t>
      </w:r>
      <w:r w:rsidRPr="00FD3E69">
        <w:rPr>
          <w:rFonts w:ascii="Calibri" w:hAnsi="Calibri"/>
        </w:rPr>
        <w:t xml:space="preserve"> </w:t>
      </w:r>
      <w:r w:rsidR="00CB16E2" w:rsidRPr="00FD3E69">
        <w:rPr>
          <w:rFonts w:ascii="Calibri" w:hAnsi="Calibri"/>
        </w:rPr>
        <w:t>down,</w:t>
      </w:r>
      <w:r w:rsidRPr="00FD3E69">
        <w:rPr>
          <w:rFonts w:ascii="Calibri" w:hAnsi="Calibri"/>
        </w:rPr>
        <w:t xml:space="preserve"> and businesses are slowing down a little bit and other things are going on. We can trust God in a moment of crisis. God has not become anything less just because there is a disease. It's not like God said, “I can't act. I can't do anything. The coronavirus has taken over, so I </w:t>
      </w:r>
      <w:r w:rsidR="00CB16E2">
        <w:rPr>
          <w:rFonts w:ascii="Calibri" w:hAnsi="Calibri"/>
        </w:rPr>
        <w:t>must</w:t>
      </w:r>
      <w:r w:rsidRPr="00FD3E69">
        <w:rPr>
          <w:rFonts w:ascii="Calibri" w:hAnsi="Calibri"/>
        </w:rPr>
        <w:t xml:space="preserve"> just sit on the side.” God's finest moment is in the middle of the greatest crisis. God is still with us. That's why we don't live with the spirit of fear. </w:t>
      </w:r>
    </w:p>
    <w:p w14:paraId="7F8E8EA0" w14:textId="77777777" w:rsidR="00FD3E69" w:rsidRPr="00FD3E69" w:rsidRDefault="00FD3E69" w:rsidP="00FD3E69">
      <w:pPr>
        <w:spacing w:line="276" w:lineRule="auto"/>
        <w:rPr>
          <w:rFonts w:ascii="Calibri" w:hAnsi="Calibri"/>
        </w:rPr>
      </w:pPr>
    </w:p>
    <w:p w14:paraId="1B029F9E" w14:textId="77777777" w:rsidR="00FD3E69" w:rsidRPr="00FD3E69" w:rsidRDefault="00FD3E69" w:rsidP="00FD3E69">
      <w:pPr>
        <w:spacing w:line="276" w:lineRule="auto"/>
        <w:rPr>
          <w:rFonts w:ascii="Calibri" w:hAnsi="Calibri"/>
        </w:rPr>
      </w:pPr>
      <w:r w:rsidRPr="00FD3E69">
        <w:rPr>
          <w:rFonts w:ascii="Calibri" w:hAnsi="Calibri"/>
        </w:rPr>
        <w:t>The enemy wants us to live by fear so we don't live by faith. We need the Holy Spirit to help us.</w:t>
      </w:r>
    </w:p>
    <w:p w14:paraId="4EB21DE1" w14:textId="77777777" w:rsidR="00FD3E69" w:rsidRPr="00FD3E69" w:rsidRDefault="00FD3E69" w:rsidP="00FD3E69">
      <w:pPr>
        <w:spacing w:line="276" w:lineRule="auto"/>
        <w:rPr>
          <w:rFonts w:ascii="Calibri" w:hAnsi="Calibri"/>
        </w:rPr>
      </w:pPr>
    </w:p>
    <w:p w14:paraId="22312465" w14:textId="77777777" w:rsidR="00FD3E69" w:rsidRPr="00FD3E69" w:rsidRDefault="00FD3E69" w:rsidP="00FD3E69">
      <w:pPr>
        <w:spacing w:line="276" w:lineRule="auto"/>
        <w:rPr>
          <w:rFonts w:ascii="Calibri" w:hAnsi="Calibri"/>
        </w:rPr>
      </w:pPr>
      <w:r w:rsidRPr="00FD3E69">
        <w:rPr>
          <w:rFonts w:ascii="Calibri" w:hAnsi="Calibri"/>
        </w:rPr>
        <w:t>“This is why I remind you to fan into flames the spiritual gift God gave you when I laid my hands on you” (1 Timothy 1:6).</w:t>
      </w:r>
    </w:p>
    <w:p w14:paraId="524E007F" w14:textId="77777777" w:rsidR="00FD3E69" w:rsidRPr="00FD3E69" w:rsidRDefault="00FD3E69" w:rsidP="00FD3E69">
      <w:pPr>
        <w:spacing w:line="276" w:lineRule="auto"/>
        <w:rPr>
          <w:rFonts w:ascii="Calibri" w:hAnsi="Calibri"/>
        </w:rPr>
      </w:pPr>
    </w:p>
    <w:p w14:paraId="1575DEC2" w14:textId="76CE3E81" w:rsidR="00FD3E69" w:rsidRPr="00FD3E69" w:rsidRDefault="00FD3E69" w:rsidP="00FD3E69">
      <w:pPr>
        <w:spacing w:line="276" w:lineRule="auto"/>
        <w:rPr>
          <w:rFonts w:ascii="Calibri" w:hAnsi="Calibri"/>
        </w:rPr>
      </w:pPr>
      <w:r w:rsidRPr="00FD3E69">
        <w:rPr>
          <w:rFonts w:ascii="Calibri" w:hAnsi="Calibri"/>
        </w:rPr>
        <w:t xml:space="preserve">This </w:t>
      </w:r>
      <w:r w:rsidR="000F684B">
        <w:rPr>
          <w:rFonts w:ascii="Calibri" w:hAnsi="Calibri"/>
        </w:rPr>
        <w:t>wa</w:t>
      </w:r>
      <w:r w:rsidRPr="00FD3E69">
        <w:rPr>
          <w:rFonts w:ascii="Calibri" w:hAnsi="Calibri"/>
        </w:rPr>
        <w:t xml:space="preserve">s Paul to Timothy. Don’t live by fear. Live by the power of the Spirit. God has given you a gift. When fear sets in, we stop using our spiritual gifts because we begin to think about ourselves and </w:t>
      </w:r>
      <w:proofErr w:type="spellStart"/>
      <w:r w:rsidRPr="00FD3E69">
        <w:rPr>
          <w:rFonts w:ascii="Calibri" w:hAnsi="Calibri"/>
        </w:rPr>
        <w:t>not</w:t>
      </w:r>
      <w:proofErr w:type="spellEnd"/>
      <w:r w:rsidRPr="00FD3E69">
        <w:rPr>
          <w:rFonts w:ascii="Calibri" w:hAnsi="Calibri"/>
        </w:rPr>
        <w:t xml:space="preserve"> other people. But the reason that God gave us spiritual gifts in the first place was to serve others. </w:t>
      </w:r>
    </w:p>
    <w:p w14:paraId="65EF6B0D" w14:textId="77777777" w:rsidR="00FD3E69" w:rsidRPr="00FD3E69" w:rsidRDefault="00FD3E69" w:rsidP="00FD3E69">
      <w:pPr>
        <w:spacing w:line="276" w:lineRule="auto"/>
        <w:rPr>
          <w:rFonts w:ascii="Calibri" w:hAnsi="Calibri"/>
        </w:rPr>
      </w:pPr>
    </w:p>
    <w:p w14:paraId="2CEAC2DE" w14:textId="77777777" w:rsidR="00FD3E69" w:rsidRPr="00FD3E69" w:rsidRDefault="00FD3E69" w:rsidP="00FD3E69">
      <w:pPr>
        <w:spacing w:line="276" w:lineRule="auto"/>
        <w:rPr>
          <w:rFonts w:ascii="Calibri" w:hAnsi="Calibri"/>
        </w:rPr>
      </w:pPr>
      <w:r w:rsidRPr="00FD3E69">
        <w:rPr>
          <w:rFonts w:ascii="Calibri" w:hAnsi="Calibri"/>
        </w:rPr>
        <w:t xml:space="preserve">One of my spiritual gifts is leadership. When I get fearful, I stop leading. </w:t>
      </w:r>
    </w:p>
    <w:p w14:paraId="45427CC4" w14:textId="77777777" w:rsidR="00FD3E69" w:rsidRPr="00FD3E69" w:rsidRDefault="00FD3E69" w:rsidP="00FD3E69">
      <w:pPr>
        <w:spacing w:line="276" w:lineRule="auto"/>
        <w:rPr>
          <w:rFonts w:ascii="Calibri" w:hAnsi="Calibri"/>
        </w:rPr>
      </w:pPr>
    </w:p>
    <w:p w14:paraId="22B934EF" w14:textId="5B9D3837" w:rsidR="00FD3E69" w:rsidRPr="00FD3E69" w:rsidRDefault="00FD3E69" w:rsidP="00FD3E69">
      <w:pPr>
        <w:spacing w:line="276" w:lineRule="auto"/>
        <w:rPr>
          <w:rFonts w:ascii="Calibri" w:hAnsi="Calibri"/>
        </w:rPr>
      </w:pPr>
      <w:r w:rsidRPr="00FD3E69">
        <w:rPr>
          <w:rFonts w:ascii="Calibri" w:hAnsi="Calibri"/>
        </w:rPr>
        <w:t>One of my gifts is evangelism, talking to people about Christ. When I get fearful, I quit talking to people about the Lord. You can't fan into the flame. You can't stir up the gifts that God</w:t>
      </w:r>
      <w:r w:rsidR="000F684B">
        <w:rPr>
          <w:rFonts w:ascii="Calibri" w:hAnsi="Calibri"/>
        </w:rPr>
        <w:t xml:space="preserve"> has</w:t>
      </w:r>
      <w:r w:rsidRPr="00FD3E69">
        <w:rPr>
          <w:rFonts w:ascii="Calibri" w:hAnsi="Calibri"/>
        </w:rPr>
        <w:t xml:space="preserve"> given to you if you are consumed by fear. You cannot fulfill the purpose and the mission of Jesus in your life if fear is constantly holding you back. We </w:t>
      </w:r>
      <w:r w:rsidR="00CB16E2">
        <w:rPr>
          <w:rFonts w:ascii="Calibri" w:hAnsi="Calibri"/>
        </w:rPr>
        <w:t>must</w:t>
      </w:r>
      <w:r w:rsidRPr="00FD3E69">
        <w:rPr>
          <w:rFonts w:ascii="Calibri" w:hAnsi="Calibri"/>
        </w:rPr>
        <w:t xml:space="preserve"> stop living by fear. Stop living that way. </w:t>
      </w:r>
    </w:p>
    <w:p w14:paraId="36308479" w14:textId="77777777" w:rsidR="00FD3E69" w:rsidRPr="00FD3E69" w:rsidRDefault="00FD3E69" w:rsidP="00FD3E69">
      <w:pPr>
        <w:spacing w:line="276" w:lineRule="auto"/>
        <w:rPr>
          <w:rFonts w:ascii="Calibri" w:hAnsi="Calibri"/>
        </w:rPr>
      </w:pPr>
    </w:p>
    <w:p w14:paraId="7E56F304" w14:textId="77777777" w:rsidR="00FD3E69" w:rsidRPr="00FD3E69" w:rsidRDefault="00FD3E69" w:rsidP="00FD3E69">
      <w:pPr>
        <w:spacing w:line="276" w:lineRule="auto"/>
        <w:rPr>
          <w:rFonts w:ascii="Calibri" w:hAnsi="Calibri"/>
        </w:rPr>
      </w:pPr>
      <w:r w:rsidRPr="00FD3E69">
        <w:rPr>
          <w:rFonts w:ascii="Calibri" w:hAnsi="Calibri"/>
        </w:rPr>
        <w:lastRenderedPageBreak/>
        <w:t xml:space="preserve">I used to be terrified to preach. This sounds kind of odd. My first experience to preach in a church (I'd spoken at the campus Bible study) was when I was 21 years old. I committed a summer to go preach at revival services. Some of you don't even know what that is. Revival services. That's where you have church Sunday morning, Sunday night, Monday, Tuesday, Wednesday, Thursday nights. I was the preacher at the small churches in Amarillo, Texas. </w:t>
      </w:r>
    </w:p>
    <w:p w14:paraId="68B5D138" w14:textId="77777777" w:rsidR="00FD3E69" w:rsidRPr="00FD3E69" w:rsidRDefault="00FD3E69" w:rsidP="00FD3E69">
      <w:pPr>
        <w:spacing w:line="276" w:lineRule="auto"/>
        <w:rPr>
          <w:rFonts w:ascii="Calibri" w:hAnsi="Calibri"/>
        </w:rPr>
      </w:pPr>
    </w:p>
    <w:p w14:paraId="2228396C" w14:textId="2236C01C" w:rsidR="00FD3E69" w:rsidRPr="00FD3E69" w:rsidRDefault="00FD3E69" w:rsidP="00FD3E69">
      <w:pPr>
        <w:spacing w:line="276" w:lineRule="auto"/>
        <w:rPr>
          <w:rFonts w:ascii="Calibri" w:hAnsi="Calibri"/>
        </w:rPr>
      </w:pPr>
      <w:r w:rsidRPr="00FD3E69">
        <w:rPr>
          <w:rFonts w:ascii="Calibri" w:hAnsi="Calibri"/>
        </w:rPr>
        <w:t xml:space="preserve">The very first week, I showed up at the church with a team. I was the preacher, the team leader. The pastor met with me before the service and he said, “Ryan, you're going to be on television this morning.” I was like, “Television. What?” I'm 21 years old. I've never even preached a sermon before. Television. No pressure. This was a big church. I walked into the sanctuary. There were cameras all over the place. I was totally freaking out on the inside. My 30-minute sermon (many of you know that I cannot preach anything less than 30 minutes) became 10 minutes. I preached for 10 minutes. I knew that I had really messed up because it was so bad that the pastor had to come in behind me and try to recover the sermon. He was trying to make sense of the few things that I said and then stretch it out for the broadcast. I thought, “Oh my goodness, I'm going to have to do this the whole rest of the summer.” I panicked. The spirit of fear set in. </w:t>
      </w:r>
    </w:p>
    <w:p w14:paraId="7C2FA32C" w14:textId="77777777" w:rsidR="00FD3E69" w:rsidRPr="00FD3E69" w:rsidRDefault="00FD3E69" w:rsidP="00FD3E69">
      <w:pPr>
        <w:spacing w:line="276" w:lineRule="auto"/>
        <w:rPr>
          <w:rFonts w:ascii="Calibri" w:hAnsi="Calibri"/>
        </w:rPr>
      </w:pPr>
    </w:p>
    <w:p w14:paraId="4A93BF00" w14:textId="4AD4F354" w:rsidR="00FD3E69" w:rsidRPr="00FD3E69" w:rsidRDefault="00FD3E69" w:rsidP="00FD3E69">
      <w:pPr>
        <w:spacing w:line="276" w:lineRule="auto"/>
        <w:rPr>
          <w:rFonts w:ascii="Calibri" w:hAnsi="Calibri"/>
        </w:rPr>
      </w:pPr>
      <w:r w:rsidRPr="00FD3E69">
        <w:rPr>
          <w:rFonts w:ascii="Calibri" w:hAnsi="Calibri"/>
        </w:rPr>
        <w:t xml:space="preserve">Sometimes you have to keep preaching. The next night, I had the same gig. But there were no TV cameras, </w:t>
      </w:r>
      <w:r w:rsidR="003367C2">
        <w:rPr>
          <w:rFonts w:ascii="Calibri" w:hAnsi="Calibri"/>
        </w:rPr>
        <w:t xml:space="preserve">for </w:t>
      </w:r>
      <w:r w:rsidRPr="00FD3E69">
        <w:rPr>
          <w:rFonts w:ascii="Calibri" w:hAnsi="Calibri"/>
        </w:rPr>
        <w:t xml:space="preserve">which I was so glad. </w:t>
      </w:r>
    </w:p>
    <w:p w14:paraId="2113521F" w14:textId="77777777" w:rsidR="00FD3E69" w:rsidRPr="00FD3E69" w:rsidRDefault="00FD3E69" w:rsidP="00FD3E69">
      <w:pPr>
        <w:spacing w:line="276" w:lineRule="auto"/>
        <w:rPr>
          <w:rFonts w:ascii="Calibri" w:hAnsi="Calibri"/>
        </w:rPr>
      </w:pPr>
    </w:p>
    <w:p w14:paraId="7D42310C" w14:textId="77777777" w:rsidR="00FD3E69" w:rsidRPr="00FD3E69" w:rsidRDefault="00FD3E69" w:rsidP="00FD3E69">
      <w:pPr>
        <w:spacing w:line="276" w:lineRule="auto"/>
        <w:rPr>
          <w:rFonts w:ascii="Calibri" w:hAnsi="Calibri"/>
        </w:rPr>
      </w:pPr>
      <w:r w:rsidRPr="00FD3E69">
        <w:rPr>
          <w:rFonts w:ascii="Calibri" w:hAnsi="Calibri"/>
        </w:rPr>
        <w:t xml:space="preserve">Fear can set in in a lot of ways. Fear can set in when you're doing something you've never done before. Fear can set in when you get bad news. Fear can set in when something in our culture and in our country changes. The spirit of fear. </w:t>
      </w:r>
    </w:p>
    <w:p w14:paraId="6F6085A1" w14:textId="77777777" w:rsidR="00FD3E69" w:rsidRPr="00FD3E69" w:rsidRDefault="00FD3E69" w:rsidP="00FD3E69">
      <w:pPr>
        <w:spacing w:line="276" w:lineRule="auto"/>
        <w:rPr>
          <w:rFonts w:ascii="Calibri" w:hAnsi="Calibri"/>
        </w:rPr>
      </w:pPr>
    </w:p>
    <w:p w14:paraId="64F35D75" w14:textId="3DBACB7A" w:rsidR="00FD3E69" w:rsidRPr="00FD3E69" w:rsidRDefault="00FD3E69" w:rsidP="00FD3E69">
      <w:pPr>
        <w:spacing w:line="276" w:lineRule="auto"/>
        <w:rPr>
          <w:rFonts w:ascii="Calibri" w:hAnsi="Calibri"/>
        </w:rPr>
      </w:pPr>
      <w:r w:rsidRPr="00FD3E69">
        <w:rPr>
          <w:rFonts w:ascii="Calibri" w:hAnsi="Calibri"/>
        </w:rPr>
        <w:t xml:space="preserve">I used to have the fear of school. I looked this up. There is a term. It’s actually called scolionophobia, the fear of school. I think I may have </w:t>
      </w:r>
      <w:r w:rsidR="003367C2">
        <w:rPr>
          <w:rFonts w:ascii="Calibri" w:hAnsi="Calibri"/>
        </w:rPr>
        <w:t>had</w:t>
      </w:r>
      <w:r w:rsidRPr="00FD3E69">
        <w:rPr>
          <w:rFonts w:ascii="Calibri" w:hAnsi="Calibri"/>
        </w:rPr>
        <w:t xml:space="preserve"> that. Writing papers, test anxiety, second guessing myself. “It was B. I’m going to change my answer to C.” Get the test back – it was B. Maybe you've done that before. I just hated school. The reason I got through my undergraduate was because I dated a girl </w:t>
      </w:r>
      <w:r w:rsidR="003367C2">
        <w:rPr>
          <w:rFonts w:ascii="Calibri" w:hAnsi="Calibri"/>
        </w:rPr>
        <w:t>who</w:t>
      </w:r>
      <w:r w:rsidRPr="00FD3E69">
        <w:rPr>
          <w:rFonts w:ascii="Calibri" w:hAnsi="Calibri"/>
        </w:rPr>
        <w:t xml:space="preserve"> was a journalism </w:t>
      </w:r>
      <w:r w:rsidR="00CB16E2" w:rsidRPr="00FD3E69">
        <w:rPr>
          <w:rFonts w:ascii="Calibri" w:hAnsi="Calibri"/>
        </w:rPr>
        <w:t>major,</w:t>
      </w:r>
      <w:r w:rsidRPr="00FD3E69">
        <w:rPr>
          <w:rFonts w:ascii="Calibri" w:hAnsi="Calibri"/>
        </w:rPr>
        <w:t xml:space="preserve"> and she was a great writer. </w:t>
      </w:r>
    </w:p>
    <w:p w14:paraId="675547F7" w14:textId="77777777" w:rsidR="00FD3E69" w:rsidRPr="00FD3E69" w:rsidRDefault="00FD3E69" w:rsidP="00FD3E69">
      <w:pPr>
        <w:spacing w:line="276" w:lineRule="auto"/>
        <w:rPr>
          <w:rFonts w:ascii="Calibri" w:hAnsi="Calibri"/>
        </w:rPr>
      </w:pPr>
    </w:p>
    <w:p w14:paraId="4DB6AF3D" w14:textId="4C7E7455" w:rsidR="00FD3E69" w:rsidRPr="00FD3E69" w:rsidRDefault="00FD3E69" w:rsidP="00FD3E69">
      <w:pPr>
        <w:spacing w:line="276" w:lineRule="auto"/>
        <w:rPr>
          <w:rFonts w:ascii="Calibri" w:hAnsi="Calibri"/>
        </w:rPr>
      </w:pPr>
      <w:r w:rsidRPr="00FD3E69">
        <w:rPr>
          <w:rFonts w:ascii="Calibri" w:hAnsi="Calibri"/>
        </w:rPr>
        <w:t>I went on into the master's program. I went into the doctoral program. I'll never forget, I had an epiphany moment with God. I walked into this doctoral seminar. There</w:t>
      </w:r>
      <w:r w:rsidR="003367C2">
        <w:rPr>
          <w:rFonts w:ascii="Calibri" w:hAnsi="Calibri"/>
        </w:rPr>
        <w:t xml:space="preserve"> were</w:t>
      </w:r>
      <w:r w:rsidRPr="00FD3E69">
        <w:rPr>
          <w:rFonts w:ascii="Calibri" w:hAnsi="Calibri"/>
        </w:rPr>
        <w:t xml:space="preserve"> about 15 pastors there. We all wr</w:t>
      </w:r>
      <w:r w:rsidR="003367C2">
        <w:rPr>
          <w:rFonts w:ascii="Calibri" w:hAnsi="Calibri"/>
        </w:rPr>
        <w:t>ote</w:t>
      </w:r>
      <w:r w:rsidRPr="00FD3E69">
        <w:rPr>
          <w:rFonts w:ascii="Calibri" w:hAnsi="Calibri"/>
        </w:rPr>
        <w:t xml:space="preserve"> research papers and pass</w:t>
      </w:r>
      <w:r w:rsidR="003367C2">
        <w:rPr>
          <w:rFonts w:ascii="Calibri" w:hAnsi="Calibri"/>
        </w:rPr>
        <w:t>ed</w:t>
      </w:r>
      <w:r w:rsidRPr="00FD3E69">
        <w:rPr>
          <w:rFonts w:ascii="Calibri" w:hAnsi="Calibri"/>
        </w:rPr>
        <w:t xml:space="preserve"> out copies to the whole class. I remember reading the papers. I remember thinking (with the exception of one guy, who was the professor's pet) after I read all the papers, “I think I'm as smart as anybody else in the class. I've </w:t>
      </w:r>
      <w:r w:rsidRPr="00FD3E69">
        <w:rPr>
          <w:rFonts w:ascii="Calibri" w:hAnsi="Calibri"/>
        </w:rPr>
        <w:lastRenderedPageBreak/>
        <w:t xml:space="preserve">lived in fear for so long. But really, I was just psyching myself out. I was as smart as anybody else.” I went all the way through the doctoral program. Guess what? I made an A in every single class except one. I got a B+ in one class. What changed? My mindset. </w:t>
      </w:r>
      <w:r w:rsidR="00145827">
        <w:rPr>
          <w:rFonts w:ascii="Calibri" w:hAnsi="Calibri"/>
        </w:rPr>
        <w:t>My confidence.</w:t>
      </w:r>
    </w:p>
    <w:p w14:paraId="746D8F33" w14:textId="77777777" w:rsidR="00FD3E69" w:rsidRPr="00FD3E69" w:rsidRDefault="00FD3E69" w:rsidP="00FD3E69">
      <w:pPr>
        <w:spacing w:line="276" w:lineRule="auto"/>
        <w:rPr>
          <w:rFonts w:ascii="Calibri" w:hAnsi="Calibri"/>
        </w:rPr>
      </w:pPr>
    </w:p>
    <w:p w14:paraId="2A1B81C7" w14:textId="77777777" w:rsidR="00FD3E69" w:rsidRPr="00FD3E69" w:rsidRDefault="00FD3E69" w:rsidP="00FD3E69">
      <w:pPr>
        <w:spacing w:line="276" w:lineRule="auto"/>
        <w:rPr>
          <w:rFonts w:ascii="Calibri" w:hAnsi="Calibri"/>
        </w:rPr>
      </w:pPr>
      <w:r w:rsidRPr="00FD3E69">
        <w:rPr>
          <w:rFonts w:ascii="Calibri" w:hAnsi="Calibri"/>
        </w:rPr>
        <w:t>I will not live under the power of fear. I will not procrastinate because of fear. I will not capitulate because of the spirit of fear.</w:t>
      </w:r>
    </w:p>
    <w:p w14:paraId="7C4E78A5" w14:textId="77777777" w:rsidR="00FD3E69" w:rsidRPr="00FD3E69" w:rsidRDefault="00FD3E69" w:rsidP="00FD3E69">
      <w:pPr>
        <w:spacing w:line="276" w:lineRule="auto"/>
        <w:rPr>
          <w:rFonts w:ascii="Calibri" w:hAnsi="Calibri"/>
        </w:rPr>
      </w:pPr>
    </w:p>
    <w:p w14:paraId="69774B79" w14:textId="41172FCB" w:rsidR="00FD3E69" w:rsidRPr="00FD3E69" w:rsidRDefault="00FD3E69" w:rsidP="00FD3E69">
      <w:pPr>
        <w:spacing w:line="276" w:lineRule="auto"/>
        <w:rPr>
          <w:rFonts w:ascii="Calibri" w:hAnsi="Calibri"/>
        </w:rPr>
      </w:pPr>
      <w:r w:rsidRPr="00FD3E69">
        <w:rPr>
          <w:rFonts w:ascii="Calibri" w:hAnsi="Calibri"/>
        </w:rPr>
        <w:t>Paul</w:t>
      </w:r>
      <w:r w:rsidR="003367C2">
        <w:rPr>
          <w:rFonts w:ascii="Calibri" w:hAnsi="Calibri"/>
        </w:rPr>
        <w:t xml:space="preserve"> is</w:t>
      </w:r>
      <w:r w:rsidRPr="00FD3E69">
        <w:rPr>
          <w:rFonts w:ascii="Calibri" w:hAnsi="Calibri"/>
        </w:rPr>
        <w:t xml:space="preserve"> saying to Timothy, “You cannot do the plan and purposes of God in your life if you live under the power of fear.” If we don't live under the spirit of fear, what do we do? What is God's solution? </w:t>
      </w:r>
    </w:p>
    <w:p w14:paraId="209752C6" w14:textId="77777777" w:rsidR="00FD3E69" w:rsidRPr="00FD3E69" w:rsidRDefault="00FD3E69" w:rsidP="00FD3E69">
      <w:pPr>
        <w:spacing w:line="276" w:lineRule="auto"/>
        <w:rPr>
          <w:rFonts w:ascii="Calibri" w:hAnsi="Calibri"/>
        </w:rPr>
      </w:pPr>
    </w:p>
    <w:p w14:paraId="684F4C65" w14:textId="77777777" w:rsidR="00FD3E69" w:rsidRPr="00FD3E69" w:rsidRDefault="00FD3E69" w:rsidP="00FD3E69">
      <w:pPr>
        <w:spacing w:line="276" w:lineRule="auto"/>
        <w:rPr>
          <w:rFonts w:ascii="Calibri" w:hAnsi="Calibri"/>
        </w:rPr>
      </w:pPr>
      <w:r w:rsidRPr="00FD3E69">
        <w:rPr>
          <w:rFonts w:ascii="Calibri" w:hAnsi="Calibri"/>
        </w:rPr>
        <w:t xml:space="preserve">I think most of us would say, “I don't want to live under the power of fear, but I do.” Sometimes we disagree with ourselves. We look at our life, we look at where we want to be and we look at where we are, and then we're like, “How do I get there?” God's solution to overcoming fear is right here. It is living by the power of His Spirit. Stop living under the spirit of fear. Start living in the power of God's Spirit. </w:t>
      </w:r>
    </w:p>
    <w:p w14:paraId="4532B00F" w14:textId="77777777" w:rsidR="00FD3E69" w:rsidRPr="00FD3E69" w:rsidRDefault="00FD3E69" w:rsidP="00FD3E69">
      <w:pPr>
        <w:spacing w:line="276" w:lineRule="auto"/>
        <w:rPr>
          <w:rFonts w:ascii="Calibri" w:hAnsi="Calibri"/>
        </w:rPr>
      </w:pPr>
    </w:p>
    <w:p w14:paraId="44990278" w14:textId="77777777" w:rsidR="00FD3E69" w:rsidRPr="00FD3E69" w:rsidRDefault="00FD3E69" w:rsidP="00FD3E69">
      <w:pPr>
        <w:spacing w:line="276" w:lineRule="auto"/>
        <w:rPr>
          <w:rFonts w:ascii="Calibri" w:hAnsi="Calibri"/>
        </w:rPr>
      </w:pPr>
      <w:r w:rsidRPr="00FD3E69">
        <w:rPr>
          <w:rFonts w:ascii="Calibri" w:hAnsi="Calibri"/>
        </w:rPr>
        <w:t>“For God has not given us a spirit of fear and timidity, but of power, love, and self-discipline” (2 Timothy 1:7).</w:t>
      </w:r>
    </w:p>
    <w:p w14:paraId="3D009953" w14:textId="77777777" w:rsidR="00FD3E69" w:rsidRPr="00FD3E69" w:rsidRDefault="00FD3E69" w:rsidP="00FD3E69">
      <w:pPr>
        <w:spacing w:line="276" w:lineRule="auto"/>
        <w:rPr>
          <w:rFonts w:ascii="Calibri" w:hAnsi="Calibri"/>
        </w:rPr>
      </w:pPr>
    </w:p>
    <w:p w14:paraId="5B06D5EC" w14:textId="34D1A519" w:rsidR="00FD3E69" w:rsidRPr="00FD3E69" w:rsidRDefault="00FD3E69" w:rsidP="00FD3E69">
      <w:pPr>
        <w:spacing w:line="276" w:lineRule="auto"/>
        <w:rPr>
          <w:rFonts w:ascii="Calibri" w:hAnsi="Calibri"/>
        </w:rPr>
      </w:pPr>
      <w:r w:rsidRPr="00FD3E69">
        <w:rPr>
          <w:rFonts w:ascii="Calibri" w:hAnsi="Calibri"/>
        </w:rPr>
        <w:t>If you look in 2 Timothy 1:8 he sa</w:t>
      </w:r>
      <w:r w:rsidR="003367C2">
        <w:rPr>
          <w:rFonts w:ascii="Calibri" w:hAnsi="Calibri"/>
        </w:rPr>
        <w:t>id</w:t>
      </w:r>
      <w:r w:rsidRPr="00FD3E69">
        <w:rPr>
          <w:rFonts w:ascii="Calibri" w:hAnsi="Calibri"/>
        </w:rPr>
        <w:t>, “With the strength that God gives you.” God gives us strength by the power of His Spirit. In verse 6 he</w:t>
      </w:r>
      <w:r w:rsidR="003367C2">
        <w:rPr>
          <w:rFonts w:ascii="Calibri" w:hAnsi="Calibri"/>
        </w:rPr>
        <w:t xml:space="preserve"> has</w:t>
      </w:r>
      <w:r w:rsidRPr="00FD3E69">
        <w:rPr>
          <w:rFonts w:ascii="Calibri" w:hAnsi="Calibri"/>
        </w:rPr>
        <w:t xml:space="preserve"> already talked about spiritual gifts. The empowerment of the Holy Spirit is the Christian’s greatest asset. The greatest tool that God has given you to fight fea</w:t>
      </w:r>
      <w:r w:rsidR="003367C2">
        <w:rPr>
          <w:rFonts w:ascii="Calibri" w:hAnsi="Calibri"/>
        </w:rPr>
        <w:t>r</w:t>
      </w:r>
      <w:r w:rsidRPr="00FD3E69">
        <w:rPr>
          <w:rFonts w:ascii="Calibri" w:hAnsi="Calibri"/>
        </w:rPr>
        <w:t xml:space="preserve"> is to allow the Spirit to work in you. </w:t>
      </w:r>
    </w:p>
    <w:p w14:paraId="3049B798" w14:textId="77777777" w:rsidR="00FD3E69" w:rsidRPr="00FD3E69" w:rsidRDefault="00FD3E69" w:rsidP="00FD3E69">
      <w:pPr>
        <w:spacing w:line="276" w:lineRule="auto"/>
        <w:rPr>
          <w:rFonts w:ascii="Calibri" w:hAnsi="Calibri"/>
        </w:rPr>
      </w:pPr>
    </w:p>
    <w:p w14:paraId="17151B89" w14:textId="64FFF5E6" w:rsidR="00FD3E69" w:rsidRPr="00FD3E69" w:rsidRDefault="00FD3E69" w:rsidP="00FD3E69">
      <w:pPr>
        <w:spacing w:line="276" w:lineRule="auto"/>
        <w:rPr>
          <w:rFonts w:ascii="Calibri" w:hAnsi="Calibri"/>
        </w:rPr>
      </w:pPr>
      <w:r w:rsidRPr="00FD3E69">
        <w:rPr>
          <w:rFonts w:ascii="Calibri" w:hAnsi="Calibri"/>
        </w:rPr>
        <w:t xml:space="preserve">Let me just take some pressure off of you. Overcoming fear is not something that God designed you to do exclusively by yourself. There are some things that the nature and the power of the Holy Spirit is the only one </w:t>
      </w:r>
      <w:r w:rsidR="003367C2">
        <w:rPr>
          <w:rFonts w:ascii="Calibri" w:hAnsi="Calibri"/>
        </w:rPr>
        <w:t>who</w:t>
      </w:r>
      <w:r w:rsidRPr="00FD3E69">
        <w:rPr>
          <w:rFonts w:ascii="Calibri" w:hAnsi="Calibri"/>
        </w:rPr>
        <w:t xml:space="preserve"> can do certain things in our lives. I'm not saying that we don't have to put some work and </w:t>
      </w:r>
      <w:r w:rsidR="003367C2">
        <w:rPr>
          <w:rFonts w:ascii="Calibri" w:hAnsi="Calibri"/>
        </w:rPr>
        <w:t xml:space="preserve">a </w:t>
      </w:r>
      <w:r w:rsidRPr="00FD3E69">
        <w:rPr>
          <w:rFonts w:ascii="Calibri" w:hAnsi="Calibri"/>
        </w:rPr>
        <w:t xml:space="preserve">little elbow grease into it. I'm not saying that. But I am saying that if we’ll allow the Spirit to work in us, the output of our life will be surprising. It will be supernaturally empowered. </w:t>
      </w:r>
    </w:p>
    <w:p w14:paraId="1FCE1E07" w14:textId="77777777" w:rsidR="00FD3E69" w:rsidRPr="00FD3E69" w:rsidRDefault="00FD3E69" w:rsidP="00FD3E69">
      <w:pPr>
        <w:spacing w:line="276" w:lineRule="auto"/>
        <w:rPr>
          <w:rFonts w:ascii="Calibri" w:hAnsi="Calibri"/>
        </w:rPr>
      </w:pPr>
    </w:p>
    <w:p w14:paraId="4162C26B" w14:textId="61AD3639" w:rsidR="00FD3E69" w:rsidRPr="00FD3E69" w:rsidRDefault="00FD3E69" w:rsidP="00FD3E69">
      <w:pPr>
        <w:spacing w:line="276" w:lineRule="auto"/>
        <w:rPr>
          <w:rFonts w:ascii="Calibri" w:hAnsi="Calibri"/>
        </w:rPr>
      </w:pPr>
      <w:r w:rsidRPr="00FD3E69">
        <w:rPr>
          <w:rFonts w:ascii="Calibri" w:hAnsi="Calibri"/>
        </w:rPr>
        <w:t>To overcome fear, you need the power of God in your life</w:t>
      </w:r>
      <w:r w:rsidR="003367C2">
        <w:rPr>
          <w:rFonts w:ascii="Calibri" w:hAnsi="Calibri"/>
        </w:rPr>
        <w:t>, b</w:t>
      </w:r>
      <w:r w:rsidRPr="00FD3E69">
        <w:rPr>
          <w:rFonts w:ascii="Calibri" w:hAnsi="Calibri"/>
        </w:rPr>
        <w:t>ecause there are a lot of things to be afraid of. There are a lot of things to take our focus off of the things of God. But God has given us a great asset in the Holy Spirit.</w:t>
      </w:r>
    </w:p>
    <w:p w14:paraId="04C94E7A" w14:textId="77777777" w:rsidR="00FD3E69" w:rsidRPr="00FD3E69" w:rsidRDefault="00FD3E69" w:rsidP="00FD3E69">
      <w:pPr>
        <w:spacing w:line="276" w:lineRule="auto"/>
        <w:rPr>
          <w:rFonts w:ascii="Calibri" w:hAnsi="Calibri"/>
        </w:rPr>
      </w:pPr>
    </w:p>
    <w:p w14:paraId="39D45C5D" w14:textId="77777777" w:rsidR="00FD3E69" w:rsidRPr="00FD3E69" w:rsidRDefault="00FD3E69" w:rsidP="00FD3E69">
      <w:pPr>
        <w:spacing w:line="276" w:lineRule="auto"/>
        <w:rPr>
          <w:rFonts w:ascii="Calibri" w:hAnsi="Calibri"/>
        </w:rPr>
      </w:pPr>
      <w:r w:rsidRPr="00FD3E69">
        <w:rPr>
          <w:rFonts w:ascii="Calibri" w:hAnsi="Calibri"/>
        </w:rPr>
        <w:t>He says that the Spirit works through:</w:t>
      </w:r>
    </w:p>
    <w:p w14:paraId="22E81E8C" w14:textId="77777777" w:rsidR="00FD3E69" w:rsidRPr="00FD3E69" w:rsidRDefault="00FD3E69" w:rsidP="00FD3E69">
      <w:pPr>
        <w:spacing w:line="276" w:lineRule="auto"/>
        <w:rPr>
          <w:rFonts w:ascii="Calibri" w:hAnsi="Calibri"/>
        </w:rPr>
      </w:pPr>
    </w:p>
    <w:p w14:paraId="3DE8B4A1" w14:textId="77777777" w:rsidR="00FD3E69" w:rsidRPr="00FD3E69" w:rsidRDefault="00FD3E69" w:rsidP="00FD3E69">
      <w:pPr>
        <w:spacing w:line="276" w:lineRule="auto"/>
        <w:rPr>
          <w:rFonts w:ascii="Calibri" w:hAnsi="Calibri"/>
          <w:b/>
          <w:bCs/>
        </w:rPr>
      </w:pPr>
      <w:r w:rsidRPr="00FD3E69">
        <w:rPr>
          <w:rFonts w:ascii="Calibri" w:hAnsi="Calibri"/>
          <w:b/>
          <w:bCs/>
        </w:rPr>
        <w:t>A. POWER</w:t>
      </w:r>
    </w:p>
    <w:p w14:paraId="2366612D" w14:textId="77777777" w:rsidR="00FD3E69" w:rsidRPr="00FD3E69" w:rsidRDefault="00FD3E69" w:rsidP="00FD3E69">
      <w:pPr>
        <w:spacing w:line="276" w:lineRule="auto"/>
        <w:rPr>
          <w:rFonts w:ascii="Calibri" w:hAnsi="Calibri"/>
        </w:rPr>
      </w:pPr>
    </w:p>
    <w:p w14:paraId="29AAC946" w14:textId="77777777" w:rsidR="00FD3E69" w:rsidRPr="00FD3E69" w:rsidRDefault="00FD3E69" w:rsidP="00FD3E69">
      <w:pPr>
        <w:spacing w:line="276" w:lineRule="auto"/>
        <w:rPr>
          <w:rFonts w:ascii="Calibri" w:hAnsi="Calibri"/>
        </w:rPr>
      </w:pPr>
      <w:r w:rsidRPr="00FD3E69">
        <w:rPr>
          <w:rFonts w:ascii="Calibri" w:hAnsi="Calibri"/>
        </w:rPr>
        <w:t>“You shall receive power when the Holy Spirit comes upon you” (Acts 1:8).</w:t>
      </w:r>
    </w:p>
    <w:p w14:paraId="17F858AD" w14:textId="77777777" w:rsidR="00FD3E69" w:rsidRPr="00FD3E69" w:rsidRDefault="00FD3E69" w:rsidP="00FD3E69">
      <w:pPr>
        <w:spacing w:line="276" w:lineRule="auto"/>
        <w:rPr>
          <w:rFonts w:ascii="Calibri" w:hAnsi="Calibri"/>
        </w:rPr>
      </w:pPr>
    </w:p>
    <w:p w14:paraId="2D6E9AF3" w14:textId="746B9740" w:rsidR="00FD3E69" w:rsidRPr="00FD3E69" w:rsidRDefault="00FD3E69" w:rsidP="00FD3E69">
      <w:pPr>
        <w:spacing w:line="276" w:lineRule="auto"/>
        <w:rPr>
          <w:rFonts w:ascii="Calibri" w:hAnsi="Calibri"/>
        </w:rPr>
      </w:pPr>
      <w:r w:rsidRPr="00FD3E69">
        <w:rPr>
          <w:rFonts w:ascii="Calibri" w:hAnsi="Calibri"/>
        </w:rPr>
        <w:t>The word “power” is the same word that’s here in 2 Timothy 1. It’s a Greek word that’s called “</w:t>
      </w:r>
      <w:proofErr w:type="spellStart"/>
      <w:r w:rsidRPr="00FD3E69">
        <w:rPr>
          <w:rFonts w:ascii="Calibri" w:hAnsi="Calibri"/>
        </w:rPr>
        <w:t>dunamis</w:t>
      </w:r>
      <w:proofErr w:type="spellEnd"/>
      <w:r w:rsidRPr="00FD3E69">
        <w:rPr>
          <w:rFonts w:ascii="Calibri" w:hAnsi="Calibri"/>
        </w:rPr>
        <w:t>.” We get the English word “dynamite” or “dynamic” from it. In other words, your spiritual life empowered by the Holy Spirit is powerful</w:t>
      </w:r>
      <w:r w:rsidR="003367C2">
        <w:rPr>
          <w:rFonts w:ascii="Calibri" w:hAnsi="Calibri"/>
        </w:rPr>
        <w:t>. I</w:t>
      </w:r>
      <w:r w:rsidRPr="00FD3E69">
        <w:rPr>
          <w:rFonts w:ascii="Calibri" w:hAnsi="Calibri"/>
        </w:rPr>
        <w:t>t’s dynamic.  It's like a stick of dynamite. It's explosive. It can go off and take you to some places that you never thought were possible. You will receive power.</w:t>
      </w:r>
    </w:p>
    <w:p w14:paraId="073B154D" w14:textId="77777777" w:rsidR="00FD3E69" w:rsidRPr="00FD3E69" w:rsidRDefault="00FD3E69" w:rsidP="00FD3E69">
      <w:pPr>
        <w:spacing w:line="276" w:lineRule="auto"/>
        <w:rPr>
          <w:rFonts w:ascii="Calibri" w:hAnsi="Calibri"/>
        </w:rPr>
      </w:pPr>
    </w:p>
    <w:p w14:paraId="00ACE738" w14:textId="77777777" w:rsidR="00FD3E69" w:rsidRPr="00FD3E69" w:rsidRDefault="00FD3E69" w:rsidP="00FD3E69">
      <w:pPr>
        <w:spacing w:line="276" w:lineRule="auto"/>
        <w:rPr>
          <w:rFonts w:ascii="Calibri" w:hAnsi="Calibri"/>
        </w:rPr>
      </w:pPr>
      <w:r w:rsidRPr="00FD3E69">
        <w:rPr>
          <w:rFonts w:ascii="Calibri" w:hAnsi="Calibri"/>
        </w:rPr>
        <w:t xml:space="preserve">We need power to live out our moral convictions. We need power to overcome discouragement. We need power to speak the word of God with boldness. We need power. </w:t>
      </w:r>
    </w:p>
    <w:p w14:paraId="042F0452" w14:textId="77777777" w:rsidR="00FD3E69" w:rsidRPr="00FD3E69" w:rsidRDefault="00FD3E69" w:rsidP="00FD3E69">
      <w:pPr>
        <w:spacing w:line="276" w:lineRule="auto"/>
        <w:rPr>
          <w:rFonts w:ascii="Calibri" w:hAnsi="Calibri"/>
        </w:rPr>
      </w:pPr>
    </w:p>
    <w:p w14:paraId="1AC58161" w14:textId="77777777" w:rsidR="00FD3E69" w:rsidRPr="00FD3E69" w:rsidRDefault="00FD3E69" w:rsidP="00FD3E69">
      <w:pPr>
        <w:spacing w:line="276" w:lineRule="auto"/>
        <w:rPr>
          <w:rFonts w:ascii="Calibri" w:hAnsi="Calibri"/>
        </w:rPr>
      </w:pPr>
      <w:r w:rsidRPr="00FD3E69">
        <w:rPr>
          <w:rFonts w:ascii="Calibri" w:hAnsi="Calibri"/>
        </w:rPr>
        <w:t>“The same spirit that raised Christ from the dead is living in you” (Romans 6:10-11).</w:t>
      </w:r>
    </w:p>
    <w:p w14:paraId="26011F12" w14:textId="77777777" w:rsidR="00FD3E69" w:rsidRPr="00FD3E69" w:rsidRDefault="00FD3E69" w:rsidP="00FD3E69">
      <w:pPr>
        <w:spacing w:line="276" w:lineRule="auto"/>
        <w:rPr>
          <w:rFonts w:ascii="Calibri" w:hAnsi="Calibri"/>
        </w:rPr>
      </w:pPr>
    </w:p>
    <w:p w14:paraId="1411ABE7" w14:textId="77777777" w:rsidR="00FD3E69" w:rsidRPr="00FD3E69" w:rsidRDefault="00FD3E69" w:rsidP="00FD3E69">
      <w:pPr>
        <w:spacing w:line="276" w:lineRule="auto"/>
        <w:rPr>
          <w:rFonts w:ascii="Calibri" w:hAnsi="Calibri"/>
        </w:rPr>
      </w:pPr>
      <w:r w:rsidRPr="00FD3E69">
        <w:rPr>
          <w:rFonts w:ascii="Calibri" w:hAnsi="Calibri"/>
        </w:rPr>
        <w:t>That is power. Notice it didn't say a diminished version of the Holy Spirit, a diminished 5.0 version, the watered down, mini me, smaller portion. No. He says, “The same spirit that raised Christ from the dead is living in you.” Dynamic. Power.</w:t>
      </w:r>
    </w:p>
    <w:p w14:paraId="04FC7B26" w14:textId="77777777" w:rsidR="00FD3E69" w:rsidRPr="00FD3E69" w:rsidRDefault="00FD3E69" w:rsidP="00FD3E69">
      <w:pPr>
        <w:spacing w:line="276" w:lineRule="auto"/>
        <w:rPr>
          <w:rFonts w:ascii="Calibri" w:hAnsi="Calibri"/>
        </w:rPr>
      </w:pPr>
    </w:p>
    <w:p w14:paraId="650D21CE" w14:textId="3CC944C9" w:rsidR="00FD3E69" w:rsidRPr="00FD3E69" w:rsidRDefault="00FD3E69" w:rsidP="00FD3E69">
      <w:pPr>
        <w:spacing w:line="276" w:lineRule="auto"/>
        <w:rPr>
          <w:rFonts w:ascii="Calibri" w:hAnsi="Calibri"/>
        </w:rPr>
      </w:pPr>
      <w:r w:rsidRPr="00FD3E69">
        <w:rPr>
          <w:rFonts w:ascii="Calibri" w:hAnsi="Calibri"/>
        </w:rPr>
        <w:t>Overcoming fear is not the absence of problems</w:t>
      </w:r>
      <w:r w:rsidR="003367C2">
        <w:rPr>
          <w:rFonts w:ascii="Calibri" w:hAnsi="Calibri"/>
        </w:rPr>
        <w:t>;</w:t>
      </w:r>
      <w:r w:rsidRPr="00FD3E69">
        <w:rPr>
          <w:rFonts w:ascii="Calibri" w:hAnsi="Calibri"/>
        </w:rPr>
        <w:t xml:space="preserve"> it is the presence of the Holy Spirit. That's what it is. We think, “I won't be fearful if this problem will just go away.” God says, “No. You're always going to have problems. What you need to do is to live under the power of the Holy Spirit.” That's the difference. It's not just “I </w:t>
      </w:r>
      <w:r w:rsidR="003367C2">
        <w:rPr>
          <w:rFonts w:ascii="Calibri" w:hAnsi="Calibri"/>
        </w:rPr>
        <w:t xml:space="preserve">have </w:t>
      </w:r>
      <w:r w:rsidRPr="00FD3E69">
        <w:rPr>
          <w:rFonts w:ascii="Calibri" w:hAnsi="Calibri"/>
        </w:rPr>
        <w:t xml:space="preserve">to get this thing.” “We </w:t>
      </w:r>
      <w:r w:rsidR="003367C2">
        <w:rPr>
          <w:rFonts w:ascii="Calibri" w:hAnsi="Calibri"/>
        </w:rPr>
        <w:t>have</w:t>
      </w:r>
      <w:r w:rsidRPr="00FD3E69">
        <w:rPr>
          <w:rFonts w:ascii="Calibri" w:hAnsi="Calibri"/>
        </w:rPr>
        <w:t xml:space="preserve"> to get past the coronavirus and then I’ll feel great.” “If somebody would leave at work, then I could just enjoy my life.” “If my husband would just do this or my wife would stop doing that, then everything would be great.” No. The power of the Holy Spirit gives us spiritual enablement, even in the midst of great adversity. You can accomplish everything that God has called you to do, even in the middle of hardship. This is what Paul </w:t>
      </w:r>
      <w:r w:rsidR="003367C2">
        <w:rPr>
          <w:rFonts w:ascii="Calibri" w:hAnsi="Calibri"/>
        </w:rPr>
        <w:t>wa</w:t>
      </w:r>
      <w:r w:rsidRPr="00FD3E69">
        <w:rPr>
          <w:rFonts w:ascii="Calibri" w:hAnsi="Calibri"/>
        </w:rPr>
        <w:t xml:space="preserve">s challenging Timothy to do. </w:t>
      </w:r>
    </w:p>
    <w:p w14:paraId="43D6B87C" w14:textId="77777777" w:rsidR="00FD3E69" w:rsidRPr="00FD3E69" w:rsidRDefault="00FD3E69" w:rsidP="00FD3E69">
      <w:pPr>
        <w:spacing w:line="276" w:lineRule="auto"/>
        <w:rPr>
          <w:rFonts w:ascii="Calibri" w:hAnsi="Calibri"/>
        </w:rPr>
      </w:pPr>
    </w:p>
    <w:p w14:paraId="1F704AB6" w14:textId="77777777" w:rsidR="00FD3E69" w:rsidRPr="00FD3E69" w:rsidRDefault="00FD3E69" w:rsidP="00FD3E69">
      <w:pPr>
        <w:spacing w:line="276" w:lineRule="auto"/>
        <w:rPr>
          <w:rFonts w:ascii="Calibri" w:hAnsi="Calibri"/>
        </w:rPr>
      </w:pPr>
      <w:r w:rsidRPr="00FD3E69">
        <w:rPr>
          <w:rFonts w:ascii="Calibri" w:hAnsi="Calibri"/>
        </w:rPr>
        <w:t xml:space="preserve">God's peace is a spiritual peace. </w:t>
      </w:r>
    </w:p>
    <w:p w14:paraId="31EEDD8B" w14:textId="77777777" w:rsidR="00FD3E69" w:rsidRPr="00FD3E69" w:rsidRDefault="00FD3E69" w:rsidP="00FD3E69">
      <w:pPr>
        <w:spacing w:line="276" w:lineRule="auto"/>
        <w:rPr>
          <w:rFonts w:ascii="Calibri" w:hAnsi="Calibri"/>
        </w:rPr>
      </w:pPr>
    </w:p>
    <w:p w14:paraId="33B5E487" w14:textId="77777777" w:rsidR="00FD3E69" w:rsidRPr="00FD3E69" w:rsidRDefault="00FD3E69" w:rsidP="00FD3E69">
      <w:pPr>
        <w:spacing w:line="276" w:lineRule="auto"/>
        <w:rPr>
          <w:rFonts w:ascii="Calibri" w:hAnsi="Calibri"/>
        </w:rPr>
      </w:pPr>
      <w:r w:rsidRPr="00FD3E69">
        <w:rPr>
          <w:rFonts w:ascii="Calibri" w:hAnsi="Calibri"/>
        </w:rPr>
        <w:t>“Peace I leave with you; my peace I give you. I do not give to you as the world gives. Do not let your hearts be troubled and do not be afraid” (John 14:27).</w:t>
      </w:r>
    </w:p>
    <w:p w14:paraId="640CF05F" w14:textId="77777777" w:rsidR="00FD3E69" w:rsidRPr="00FD3E69" w:rsidRDefault="00FD3E69" w:rsidP="00FD3E69">
      <w:pPr>
        <w:spacing w:line="276" w:lineRule="auto"/>
        <w:rPr>
          <w:rFonts w:ascii="Calibri" w:hAnsi="Calibri"/>
        </w:rPr>
      </w:pPr>
    </w:p>
    <w:p w14:paraId="5F6E6AD7" w14:textId="3BA708D4" w:rsidR="00FD3E69" w:rsidRPr="00FD3E69" w:rsidRDefault="00FD3E69" w:rsidP="00FD3E69">
      <w:pPr>
        <w:spacing w:line="276" w:lineRule="auto"/>
        <w:rPr>
          <w:rFonts w:ascii="Calibri" w:hAnsi="Calibri"/>
        </w:rPr>
      </w:pPr>
      <w:r w:rsidRPr="00FD3E69">
        <w:rPr>
          <w:rFonts w:ascii="Calibri" w:hAnsi="Calibri"/>
        </w:rPr>
        <w:t xml:space="preserve">Those are the words of Jesus. God's peace is spiritual. It's not like the world. The world's peace is temporal. The world's peace is “let me get all my problems fixed and in order, and then I'll </w:t>
      </w:r>
      <w:r w:rsidRPr="00FD3E69">
        <w:rPr>
          <w:rFonts w:ascii="Calibri" w:hAnsi="Calibri"/>
        </w:rPr>
        <w:lastRenderedPageBreak/>
        <w:t xml:space="preserve">feel good.” God's peace is “I still have lots of problems, but I have a divine strength and a divine reservoir to fall back on and </w:t>
      </w:r>
      <w:r w:rsidR="003367C2">
        <w:rPr>
          <w:rFonts w:ascii="Calibri" w:hAnsi="Calibri"/>
        </w:rPr>
        <w:t>from which to</w:t>
      </w:r>
      <w:r w:rsidRPr="00FD3E69">
        <w:rPr>
          <w:rFonts w:ascii="Calibri" w:hAnsi="Calibri"/>
        </w:rPr>
        <w:t xml:space="preserve"> receive hope and strength. That's the thing that's going to get me through this.” That's what Jesus says. “Peace I leave with you.”</w:t>
      </w:r>
    </w:p>
    <w:p w14:paraId="2A059D63" w14:textId="77777777" w:rsidR="00FD3E69" w:rsidRPr="00FD3E69" w:rsidRDefault="00FD3E69" w:rsidP="00FD3E69">
      <w:pPr>
        <w:spacing w:line="276" w:lineRule="auto"/>
        <w:rPr>
          <w:rFonts w:ascii="Calibri" w:hAnsi="Calibri"/>
        </w:rPr>
      </w:pPr>
    </w:p>
    <w:p w14:paraId="3473AC4B" w14:textId="77777777" w:rsidR="00FD3E69" w:rsidRPr="00FD3E69" w:rsidRDefault="00FD3E69" w:rsidP="00FD3E69">
      <w:pPr>
        <w:spacing w:line="276" w:lineRule="auto"/>
        <w:rPr>
          <w:rFonts w:ascii="Calibri" w:hAnsi="Calibri"/>
        </w:rPr>
      </w:pPr>
      <w:r w:rsidRPr="00FD3E69">
        <w:rPr>
          <w:rFonts w:ascii="Calibri" w:hAnsi="Calibri"/>
        </w:rPr>
        <w:t>“Be strong and courageous, because you will lead these people to inherit the land I swore to their ancestors to give them” (Joshua 1:8).</w:t>
      </w:r>
    </w:p>
    <w:p w14:paraId="54A57E1B" w14:textId="77777777" w:rsidR="00FD3E69" w:rsidRPr="00FD3E69" w:rsidRDefault="00FD3E69" w:rsidP="00FD3E69">
      <w:pPr>
        <w:spacing w:line="276" w:lineRule="auto"/>
        <w:rPr>
          <w:rFonts w:ascii="Calibri" w:hAnsi="Calibri"/>
          <w:b/>
          <w:bCs/>
        </w:rPr>
      </w:pPr>
    </w:p>
    <w:p w14:paraId="6BE3A8DF" w14:textId="1B415650" w:rsidR="00FD3E69" w:rsidRPr="00FD3E69" w:rsidRDefault="00FD3E69" w:rsidP="00FD3E69">
      <w:pPr>
        <w:spacing w:line="276" w:lineRule="auto"/>
        <w:rPr>
          <w:rFonts w:ascii="Calibri" w:hAnsi="Calibri"/>
        </w:rPr>
      </w:pPr>
      <w:r w:rsidRPr="00FD3E69">
        <w:rPr>
          <w:rFonts w:ascii="Calibri" w:hAnsi="Calibri"/>
        </w:rPr>
        <w:t xml:space="preserve">This is what God said to Joshua as the Israelites </w:t>
      </w:r>
      <w:r w:rsidR="003367C2">
        <w:rPr>
          <w:rFonts w:ascii="Calibri" w:hAnsi="Calibri"/>
        </w:rPr>
        <w:t>we</w:t>
      </w:r>
      <w:r w:rsidRPr="00FD3E69">
        <w:rPr>
          <w:rFonts w:ascii="Calibri" w:hAnsi="Calibri"/>
        </w:rPr>
        <w:t>re about to take the Promised Land. Joshua ha</w:t>
      </w:r>
      <w:r w:rsidR="003367C2">
        <w:rPr>
          <w:rFonts w:ascii="Calibri" w:hAnsi="Calibri"/>
        </w:rPr>
        <w:t>d</w:t>
      </w:r>
      <w:r w:rsidRPr="00FD3E69">
        <w:rPr>
          <w:rFonts w:ascii="Calibri" w:hAnsi="Calibri"/>
        </w:rPr>
        <w:t xml:space="preserve"> just taken over for Moses. Now he</w:t>
      </w:r>
      <w:r w:rsidR="003367C2">
        <w:rPr>
          <w:rFonts w:ascii="Calibri" w:hAnsi="Calibri"/>
        </w:rPr>
        <w:t xml:space="preserve"> was</w:t>
      </w:r>
      <w:r w:rsidRPr="00FD3E69">
        <w:rPr>
          <w:rFonts w:ascii="Calibri" w:hAnsi="Calibri"/>
        </w:rPr>
        <w:t xml:space="preserve"> leading a couple of million people in the fight of their life. </w:t>
      </w:r>
    </w:p>
    <w:p w14:paraId="17D275C4" w14:textId="77777777" w:rsidR="00FD3E69" w:rsidRPr="00FD3E69" w:rsidRDefault="00FD3E69" w:rsidP="00FD3E69">
      <w:pPr>
        <w:spacing w:line="276" w:lineRule="auto"/>
        <w:rPr>
          <w:rFonts w:ascii="Calibri" w:hAnsi="Calibri"/>
        </w:rPr>
      </w:pPr>
    </w:p>
    <w:p w14:paraId="7FFC9254" w14:textId="34B096AF" w:rsidR="00FD3E69" w:rsidRPr="00FD3E69" w:rsidRDefault="00FD3E69" w:rsidP="00FD3E69">
      <w:pPr>
        <w:spacing w:line="276" w:lineRule="auto"/>
        <w:rPr>
          <w:rFonts w:ascii="Calibri" w:hAnsi="Calibri"/>
        </w:rPr>
      </w:pPr>
      <w:r w:rsidRPr="00FD3E69">
        <w:rPr>
          <w:rFonts w:ascii="Calibri" w:hAnsi="Calibri"/>
        </w:rPr>
        <w:t xml:space="preserve">I don't know if you've ever felt like you're in the middle of a situation where you're not qualified. “God, I've got to perform at this level, but I only have this much experience.” </w:t>
      </w:r>
      <w:r w:rsidR="003367C2">
        <w:rPr>
          <w:rFonts w:ascii="Calibri" w:hAnsi="Calibri"/>
        </w:rPr>
        <w:t>That was</w:t>
      </w:r>
      <w:r w:rsidRPr="00FD3E69">
        <w:rPr>
          <w:rFonts w:ascii="Calibri" w:hAnsi="Calibri"/>
        </w:rPr>
        <w:t xml:space="preserve"> Joshua. You need the power of the Holy Spirit. Not the spirit of fear, but the Spirit of God. The more power, the more dependence we have on Him, then the more power that we will have. You're not a coward if you feel fear. It’s only when we let fear stop us that we become consumed by that spirit of fear. </w:t>
      </w:r>
    </w:p>
    <w:p w14:paraId="17868E37" w14:textId="77777777" w:rsidR="00FD3E69" w:rsidRPr="00FD3E69" w:rsidRDefault="00FD3E69" w:rsidP="00FD3E69">
      <w:pPr>
        <w:spacing w:line="276" w:lineRule="auto"/>
        <w:rPr>
          <w:rFonts w:ascii="Calibri" w:hAnsi="Calibri"/>
        </w:rPr>
      </w:pPr>
    </w:p>
    <w:p w14:paraId="200A8476" w14:textId="77777777" w:rsidR="00FD3E69" w:rsidRPr="00FD3E69" w:rsidRDefault="00FD3E69" w:rsidP="00FD3E69">
      <w:pPr>
        <w:spacing w:line="276" w:lineRule="auto"/>
        <w:rPr>
          <w:rFonts w:ascii="Calibri" w:hAnsi="Calibri"/>
          <w:b/>
          <w:bCs/>
        </w:rPr>
      </w:pPr>
      <w:r w:rsidRPr="00FD3E69">
        <w:rPr>
          <w:rFonts w:ascii="Calibri" w:hAnsi="Calibri"/>
          <w:b/>
          <w:bCs/>
        </w:rPr>
        <w:t>B. LOVE</w:t>
      </w:r>
    </w:p>
    <w:p w14:paraId="4E886A59" w14:textId="77777777" w:rsidR="00FD3E69" w:rsidRPr="00FD3E69" w:rsidRDefault="00FD3E69" w:rsidP="00FD3E69">
      <w:pPr>
        <w:spacing w:line="276" w:lineRule="auto"/>
        <w:rPr>
          <w:rFonts w:ascii="Calibri" w:hAnsi="Calibri"/>
        </w:rPr>
      </w:pPr>
    </w:p>
    <w:p w14:paraId="6264BD1C" w14:textId="5568342E" w:rsidR="00FD3E69" w:rsidRPr="00FD3E69" w:rsidRDefault="00FD3E69" w:rsidP="00FD3E69">
      <w:pPr>
        <w:spacing w:line="276" w:lineRule="auto"/>
        <w:rPr>
          <w:rFonts w:ascii="Calibri" w:hAnsi="Calibri"/>
        </w:rPr>
      </w:pPr>
      <w:r w:rsidRPr="00FD3E69">
        <w:rPr>
          <w:rFonts w:ascii="Calibri" w:hAnsi="Calibri"/>
        </w:rPr>
        <w:t xml:space="preserve">It’s interesting that love and power balance each other. We </w:t>
      </w:r>
      <w:r w:rsidR="003367C2">
        <w:rPr>
          <w:rFonts w:ascii="Calibri" w:hAnsi="Calibri"/>
        </w:rPr>
        <w:t>must</w:t>
      </w:r>
      <w:r w:rsidRPr="00FD3E69">
        <w:rPr>
          <w:rFonts w:ascii="Calibri" w:hAnsi="Calibri"/>
        </w:rPr>
        <w:t xml:space="preserve"> have both. We should not just pray for spiritual power. We should pray for spiritual power and love. We need both. Your life is empowered, not just when you're dynamic and courageous, but also when you're genuine and loving and compassionate to people. That's the work of the Spirit. It's both. Some people think, “The Spirit of God just makes me loving.” Some people think, “The Spirit of God just makes me courageous.” No. It's actually both – power and love. It's part of the equation that God has given to us. We need love. </w:t>
      </w:r>
    </w:p>
    <w:p w14:paraId="4DB7C0C6" w14:textId="77777777" w:rsidR="00FD3E69" w:rsidRPr="00FD3E69" w:rsidRDefault="00FD3E69" w:rsidP="00FD3E69">
      <w:pPr>
        <w:spacing w:line="276" w:lineRule="auto"/>
        <w:rPr>
          <w:rFonts w:ascii="Calibri" w:hAnsi="Calibri"/>
        </w:rPr>
      </w:pPr>
    </w:p>
    <w:p w14:paraId="1D6B5176" w14:textId="77777777" w:rsidR="00FD3E69" w:rsidRPr="00FD3E69" w:rsidRDefault="00FD3E69" w:rsidP="00FD3E69">
      <w:pPr>
        <w:spacing w:line="276" w:lineRule="auto"/>
        <w:rPr>
          <w:rFonts w:ascii="Calibri" w:hAnsi="Calibri"/>
        </w:rPr>
      </w:pPr>
      <w:r w:rsidRPr="00FD3E69">
        <w:rPr>
          <w:rFonts w:ascii="Calibri" w:hAnsi="Calibri"/>
        </w:rPr>
        <w:t>“Perfect love casts out fear” (1 John 4:18).</w:t>
      </w:r>
    </w:p>
    <w:p w14:paraId="3920D410" w14:textId="77777777" w:rsidR="00FD3E69" w:rsidRPr="00FD3E69" w:rsidRDefault="00FD3E69" w:rsidP="00FD3E69">
      <w:pPr>
        <w:spacing w:line="276" w:lineRule="auto"/>
        <w:rPr>
          <w:rFonts w:ascii="Calibri" w:hAnsi="Calibri"/>
        </w:rPr>
      </w:pPr>
    </w:p>
    <w:p w14:paraId="3B744C7E" w14:textId="14CBE8D0" w:rsidR="00FD3E69" w:rsidRPr="00FD3E69" w:rsidRDefault="00FD3E69" w:rsidP="00FD3E69">
      <w:pPr>
        <w:spacing w:line="276" w:lineRule="auto"/>
        <w:rPr>
          <w:rFonts w:ascii="Calibri" w:hAnsi="Calibri"/>
        </w:rPr>
      </w:pPr>
      <w:r w:rsidRPr="00FD3E69">
        <w:rPr>
          <w:rFonts w:ascii="Calibri" w:hAnsi="Calibri"/>
        </w:rPr>
        <w:t>If there's a difficult conversation that you need to have with somebody, and you truly love th</w:t>
      </w:r>
      <w:r w:rsidR="00FA4004">
        <w:rPr>
          <w:rFonts w:ascii="Calibri" w:hAnsi="Calibri"/>
        </w:rPr>
        <w:t>e person</w:t>
      </w:r>
      <w:r w:rsidRPr="00FD3E69">
        <w:rPr>
          <w:rFonts w:ascii="Calibri" w:hAnsi="Calibri"/>
        </w:rPr>
        <w:t>, then perfect love will cast out fear. Let's not capitulate to fear</w:t>
      </w:r>
      <w:r w:rsidR="00FA4004">
        <w:rPr>
          <w:rFonts w:ascii="Calibri" w:hAnsi="Calibri"/>
        </w:rPr>
        <w:t>,</w:t>
      </w:r>
      <w:r w:rsidRPr="00FD3E69">
        <w:rPr>
          <w:rFonts w:ascii="Calibri" w:hAnsi="Calibri"/>
        </w:rPr>
        <w:t xml:space="preserve"> </w:t>
      </w:r>
      <w:r w:rsidR="00FA4004">
        <w:rPr>
          <w:rFonts w:ascii="Calibri" w:hAnsi="Calibri"/>
        </w:rPr>
        <w:t>b</w:t>
      </w:r>
      <w:r w:rsidRPr="00FD3E69">
        <w:rPr>
          <w:rFonts w:ascii="Calibri" w:hAnsi="Calibri"/>
        </w:rPr>
        <w:t>ecause perfect love, if I really love you, then I will say some tough things. “Perfect love casts out fear.”</w:t>
      </w:r>
    </w:p>
    <w:p w14:paraId="77A76014" w14:textId="77777777" w:rsidR="00FD3E69" w:rsidRPr="00FD3E69" w:rsidRDefault="00FD3E69" w:rsidP="00FD3E69">
      <w:pPr>
        <w:spacing w:line="276" w:lineRule="auto"/>
        <w:rPr>
          <w:rFonts w:ascii="Calibri" w:hAnsi="Calibri"/>
        </w:rPr>
      </w:pPr>
    </w:p>
    <w:p w14:paraId="6B1DC517" w14:textId="6DAF3100" w:rsidR="00FD3E69" w:rsidRPr="00FD3E69" w:rsidRDefault="00FD3E69" w:rsidP="00FD3E69">
      <w:pPr>
        <w:spacing w:line="276" w:lineRule="auto"/>
        <w:rPr>
          <w:rFonts w:ascii="Calibri" w:hAnsi="Calibri"/>
        </w:rPr>
      </w:pPr>
      <w:r w:rsidRPr="00FD3E69">
        <w:rPr>
          <w:rFonts w:ascii="Calibri" w:hAnsi="Calibri"/>
        </w:rPr>
        <w:t xml:space="preserve">God loves us. Jesus cast out fear. That’s why He went to the cross to die for our sins. It was perfect love that led Jesus to die. Why would Jesus die on a cross? Perfect love casts out fear. That's the gospel. Jesus didn't want to die on the cross, but He knew that He had to die on the </w:t>
      </w:r>
      <w:r w:rsidRPr="00FD3E69">
        <w:rPr>
          <w:rFonts w:ascii="Calibri" w:hAnsi="Calibri"/>
        </w:rPr>
        <w:lastRenderedPageBreak/>
        <w:t>cross so that people could be redeemed to God. Now by faith</w:t>
      </w:r>
      <w:r w:rsidR="00FA4004">
        <w:rPr>
          <w:rFonts w:ascii="Calibri" w:hAnsi="Calibri"/>
        </w:rPr>
        <w:t>,</w:t>
      </w:r>
      <w:r w:rsidRPr="00FD3E69">
        <w:rPr>
          <w:rFonts w:ascii="Calibri" w:hAnsi="Calibri"/>
        </w:rPr>
        <w:t xml:space="preserve"> our sins can be </w:t>
      </w:r>
      <w:proofErr w:type="gramStart"/>
      <w:r w:rsidRPr="00FD3E69">
        <w:rPr>
          <w:rFonts w:ascii="Calibri" w:hAnsi="Calibri"/>
        </w:rPr>
        <w:t>forgiven</w:t>
      </w:r>
      <w:proofErr w:type="gramEnd"/>
      <w:r w:rsidRPr="00FD3E69">
        <w:rPr>
          <w:rFonts w:ascii="Calibri" w:hAnsi="Calibri"/>
        </w:rPr>
        <w:t xml:space="preserve"> and our hearts can be transformed by the Lord. Perfect love casts out fear. That's what drove Jesus to the cross.</w:t>
      </w:r>
    </w:p>
    <w:p w14:paraId="701EFDDC" w14:textId="77777777" w:rsidR="00FD3E69" w:rsidRPr="00FD3E69" w:rsidRDefault="00FD3E69" w:rsidP="00FD3E69">
      <w:pPr>
        <w:spacing w:line="276" w:lineRule="auto"/>
        <w:rPr>
          <w:rFonts w:ascii="Calibri" w:hAnsi="Calibri"/>
        </w:rPr>
      </w:pPr>
    </w:p>
    <w:p w14:paraId="6FFDE086" w14:textId="77777777" w:rsidR="00FD3E69" w:rsidRPr="00FD3E69" w:rsidRDefault="00FD3E69" w:rsidP="00FD3E69">
      <w:pPr>
        <w:spacing w:line="276" w:lineRule="auto"/>
        <w:rPr>
          <w:rFonts w:ascii="Calibri" w:hAnsi="Calibri"/>
          <w:b/>
          <w:bCs/>
        </w:rPr>
      </w:pPr>
      <w:r w:rsidRPr="00FD3E69">
        <w:rPr>
          <w:rFonts w:ascii="Calibri" w:hAnsi="Calibri"/>
          <w:b/>
          <w:bCs/>
        </w:rPr>
        <w:t>C. SOUND MIND</w:t>
      </w:r>
    </w:p>
    <w:p w14:paraId="799B5B67" w14:textId="77777777" w:rsidR="00FD3E69" w:rsidRPr="00FD3E69" w:rsidRDefault="00FD3E69" w:rsidP="00FD3E69">
      <w:pPr>
        <w:spacing w:line="276" w:lineRule="auto"/>
        <w:rPr>
          <w:rFonts w:ascii="Calibri" w:hAnsi="Calibri"/>
        </w:rPr>
      </w:pPr>
    </w:p>
    <w:p w14:paraId="580E7FD1" w14:textId="77777777" w:rsidR="00FD3E69" w:rsidRPr="00FD3E69" w:rsidRDefault="00FD3E69" w:rsidP="00FD3E69">
      <w:pPr>
        <w:spacing w:line="276" w:lineRule="auto"/>
        <w:rPr>
          <w:rFonts w:ascii="Calibri" w:hAnsi="Calibri"/>
        </w:rPr>
      </w:pPr>
      <w:r w:rsidRPr="00FD3E69">
        <w:rPr>
          <w:rFonts w:ascii="Calibri" w:hAnsi="Calibri"/>
        </w:rPr>
        <w:t>Power, love, and a sound mind. Sound mind means being level-headed. It means disciplined. It means precaution.</w:t>
      </w:r>
    </w:p>
    <w:p w14:paraId="3F4A6971" w14:textId="77777777" w:rsidR="00FD3E69" w:rsidRPr="00FD3E69" w:rsidRDefault="00FD3E69" w:rsidP="00FD3E69">
      <w:pPr>
        <w:spacing w:line="276" w:lineRule="auto"/>
        <w:rPr>
          <w:rFonts w:ascii="Calibri" w:hAnsi="Calibri"/>
        </w:rPr>
      </w:pPr>
    </w:p>
    <w:p w14:paraId="24BBD8D6" w14:textId="77777777" w:rsidR="00FD3E69" w:rsidRPr="00FD3E69" w:rsidRDefault="00FD3E69" w:rsidP="00FD3E69">
      <w:pPr>
        <w:spacing w:line="276" w:lineRule="auto"/>
        <w:rPr>
          <w:rFonts w:ascii="Calibri" w:hAnsi="Calibri"/>
        </w:rPr>
      </w:pPr>
      <w:r w:rsidRPr="00FD3E69">
        <w:rPr>
          <w:rFonts w:ascii="Calibri" w:hAnsi="Calibri"/>
        </w:rPr>
        <w:t xml:space="preserve">Somebody said this week, “If churches cancel live services on the campus, are they capitulating to fear?” I would submit to you today that the power of the Spirit is also a sound mind. It's level-headed thinking. What I would say is pray and use Purell. Precaution, wisdom is part of the work of the Spirit. </w:t>
      </w:r>
    </w:p>
    <w:p w14:paraId="557A59D7" w14:textId="77777777" w:rsidR="00FD3E69" w:rsidRPr="00FD3E69" w:rsidRDefault="00FD3E69" w:rsidP="00FD3E69">
      <w:pPr>
        <w:spacing w:line="276" w:lineRule="auto"/>
        <w:rPr>
          <w:rFonts w:ascii="Calibri" w:hAnsi="Calibri"/>
        </w:rPr>
      </w:pPr>
    </w:p>
    <w:p w14:paraId="51D56D9D" w14:textId="33F3899D" w:rsidR="00FD3E69" w:rsidRPr="00FD3E69" w:rsidRDefault="00FD3E69" w:rsidP="00FD3E69">
      <w:pPr>
        <w:spacing w:line="276" w:lineRule="auto"/>
        <w:rPr>
          <w:rFonts w:ascii="Calibri" w:hAnsi="Calibri"/>
        </w:rPr>
      </w:pPr>
      <w:r w:rsidRPr="00FD3E69">
        <w:rPr>
          <w:rFonts w:ascii="Calibri" w:hAnsi="Calibri"/>
        </w:rPr>
        <w:t xml:space="preserve">Now I don't want you to go living in fear. I don't want you to go crawl under your blankets in your bed and cuddle up in the fetal position for a week or whatever it may be. You </w:t>
      </w:r>
      <w:r w:rsidR="00FA4004">
        <w:rPr>
          <w:rFonts w:ascii="Calibri" w:hAnsi="Calibri"/>
        </w:rPr>
        <w:t>have</w:t>
      </w:r>
      <w:r w:rsidRPr="00FD3E69">
        <w:rPr>
          <w:rFonts w:ascii="Calibri" w:hAnsi="Calibri"/>
        </w:rPr>
        <w:t xml:space="preserve"> things you </w:t>
      </w:r>
      <w:r w:rsidR="00FA4004">
        <w:rPr>
          <w:rFonts w:ascii="Calibri" w:hAnsi="Calibri"/>
        </w:rPr>
        <w:t xml:space="preserve">have </w:t>
      </w:r>
      <w:r w:rsidRPr="00FD3E69">
        <w:rPr>
          <w:rFonts w:ascii="Calibri" w:hAnsi="Calibri"/>
        </w:rPr>
        <w:t xml:space="preserve">to do. You </w:t>
      </w:r>
      <w:r w:rsidR="00FA4004">
        <w:rPr>
          <w:rFonts w:ascii="Calibri" w:hAnsi="Calibri"/>
        </w:rPr>
        <w:t>have</w:t>
      </w:r>
      <w:r w:rsidRPr="00FD3E69">
        <w:rPr>
          <w:rFonts w:ascii="Calibri" w:hAnsi="Calibri"/>
        </w:rPr>
        <w:t xml:space="preserve"> responsibilities. You </w:t>
      </w:r>
      <w:r w:rsidR="00FA4004">
        <w:rPr>
          <w:rFonts w:ascii="Calibri" w:hAnsi="Calibri"/>
        </w:rPr>
        <w:t>have</w:t>
      </w:r>
      <w:r w:rsidRPr="00FD3E69">
        <w:rPr>
          <w:rFonts w:ascii="Calibri" w:hAnsi="Calibri"/>
        </w:rPr>
        <w:t xml:space="preserve"> some bills to pay this week. But I also don't want you to let fear </w:t>
      </w:r>
      <w:r w:rsidR="00CB16E2" w:rsidRPr="00FD3E69">
        <w:rPr>
          <w:rFonts w:ascii="Calibri" w:hAnsi="Calibri"/>
        </w:rPr>
        <w:t>robs</w:t>
      </w:r>
      <w:r w:rsidRPr="00FD3E69">
        <w:rPr>
          <w:rFonts w:ascii="Calibri" w:hAnsi="Calibri"/>
        </w:rPr>
        <w:t xml:space="preserve"> you of the things that God </w:t>
      </w:r>
      <w:r w:rsidR="00FA4004">
        <w:rPr>
          <w:rFonts w:ascii="Calibri" w:hAnsi="Calibri"/>
        </w:rPr>
        <w:t xml:space="preserve">has </w:t>
      </w:r>
      <w:r w:rsidRPr="00FD3E69">
        <w:rPr>
          <w:rFonts w:ascii="Calibri" w:hAnsi="Calibri"/>
        </w:rPr>
        <w:t>called you to do. Prayer and precaution. We take some precautions and we use wisdom. If somebody</w:t>
      </w:r>
      <w:r w:rsidR="00FA4004">
        <w:rPr>
          <w:rFonts w:ascii="Calibri" w:hAnsi="Calibri"/>
        </w:rPr>
        <w:t xml:space="preserve"> is</w:t>
      </w:r>
      <w:r w:rsidRPr="00FD3E69">
        <w:rPr>
          <w:rFonts w:ascii="Calibri" w:hAnsi="Calibri"/>
        </w:rPr>
        <w:t xml:space="preserve"> like, “I just got back from Wuhan, China,” I wouldn't go and give them a hug. Prayer and Purell. Both. </w:t>
      </w:r>
    </w:p>
    <w:p w14:paraId="03DAF814" w14:textId="77777777" w:rsidR="00FD3E69" w:rsidRPr="00FD3E69" w:rsidRDefault="00FD3E69" w:rsidP="00FD3E69">
      <w:pPr>
        <w:spacing w:line="276" w:lineRule="auto"/>
        <w:rPr>
          <w:rFonts w:ascii="Calibri" w:hAnsi="Calibri"/>
        </w:rPr>
      </w:pPr>
    </w:p>
    <w:p w14:paraId="026BDB28" w14:textId="5A2F5D1E" w:rsidR="00FD3E69" w:rsidRPr="00FD3E69" w:rsidRDefault="00FD3E69" w:rsidP="00FD3E69">
      <w:pPr>
        <w:spacing w:line="276" w:lineRule="auto"/>
        <w:rPr>
          <w:rFonts w:ascii="Calibri" w:hAnsi="Calibri"/>
        </w:rPr>
      </w:pPr>
      <w:r w:rsidRPr="00FD3E69">
        <w:rPr>
          <w:rFonts w:ascii="Calibri" w:hAnsi="Calibri"/>
        </w:rPr>
        <w:t>A sound mind. The Spirit should cause us to think with wisdom. Good smarts. God wants us to love Him with our heart. That's true. But we love God with our mind too. Don't forget about your mind. Sometimes Christians just get so into the heart</w:t>
      </w:r>
      <w:r w:rsidR="00FA4004">
        <w:rPr>
          <w:rFonts w:ascii="Calibri" w:hAnsi="Calibri"/>
        </w:rPr>
        <w:t xml:space="preserve"> that </w:t>
      </w:r>
      <w:r w:rsidRPr="00FD3E69">
        <w:rPr>
          <w:rFonts w:ascii="Calibri" w:hAnsi="Calibri"/>
        </w:rPr>
        <w:t xml:space="preserve">we forget about thinking. Think. Sound mind. Good judgment. When you're in the grip of fear, you can't think straight. You don't think with a sound mind. Don't let the coronavirus make you crazy. A sound mind comes from the power of the Spirit and the influence of the Spirit. That's why you don't have to go fill your basement up with toilet paper and canned goods. </w:t>
      </w:r>
    </w:p>
    <w:p w14:paraId="7EC3305F" w14:textId="77777777" w:rsidR="00FD3E69" w:rsidRPr="00FD3E69" w:rsidRDefault="00FD3E69" w:rsidP="00FD3E69">
      <w:pPr>
        <w:spacing w:line="276" w:lineRule="auto"/>
        <w:rPr>
          <w:rFonts w:ascii="Calibri" w:hAnsi="Calibri"/>
        </w:rPr>
      </w:pPr>
    </w:p>
    <w:p w14:paraId="2123981D" w14:textId="0821D73B" w:rsidR="00FD3E69" w:rsidRPr="00FD3E69" w:rsidRDefault="00FD3E69" w:rsidP="00FD3E69">
      <w:pPr>
        <w:spacing w:line="276" w:lineRule="auto"/>
        <w:rPr>
          <w:rFonts w:ascii="Calibri" w:hAnsi="Calibri"/>
        </w:rPr>
      </w:pPr>
      <w:r w:rsidRPr="00FD3E69">
        <w:rPr>
          <w:rFonts w:ascii="Calibri" w:hAnsi="Calibri"/>
        </w:rPr>
        <w:t>Fear is the driving force in our world. It motivates the headlines</w:t>
      </w:r>
      <w:r w:rsidR="00F8446D">
        <w:rPr>
          <w:rFonts w:ascii="Calibri" w:hAnsi="Calibri"/>
        </w:rPr>
        <w:t xml:space="preserve"> plus </w:t>
      </w:r>
      <w:r w:rsidRPr="00FD3E69">
        <w:rPr>
          <w:rFonts w:ascii="Calibri" w:hAnsi="Calibri"/>
        </w:rPr>
        <w:t xml:space="preserve">advertising campaigns, and it stirs up media frenzies. I'm telling you, the media ratings are going through the roof. </w:t>
      </w:r>
      <w:r w:rsidRPr="00FD3E69">
        <w:rPr>
          <w:rFonts w:ascii="Calibri" w:hAnsi="Calibri"/>
          <w:i/>
          <w:iCs/>
        </w:rPr>
        <w:t>The Denver Post</w:t>
      </w:r>
      <w:r w:rsidRPr="00FD3E69">
        <w:rPr>
          <w:rFonts w:ascii="Calibri" w:hAnsi="Calibri"/>
        </w:rPr>
        <w:t xml:space="preserve"> is loving this crisis because they're selling lots of papers and people are subscribing online. The news is doing awesome because everybody</w:t>
      </w:r>
      <w:r w:rsidR="00F8446D">
        <w:rPr>
          <w:rFonts w:ascii="Calibri" w:hAnsi="Calibri"/>
        </w:rPr>
        <w:t xml:space="preserve"> i</w:t>
      </w:r>
      <w:r w:rsidRPr="00FD3E69">
        <w:rPr>
          <w:rFonts w:ascii="Calibri" w:hAnsi="Calibri"/>
        </w:rPr>
        <w:t>s watching the news. There’s a place for that. I think we should be informed</w:t>
      </w:r>
      <w:r w:rsidR="00F8446D">
        <w:rPr>
          <w:rFonts w:ascii="Calibri" w:hAnsi="Calibri"/>
        </w:rPr>
        <w:t>, b</w:t>
      </w:r>
      <w:r w:rsidRPr="00FD3E69">
        <w:rPr>
          <w:rFonts w:ascii="Calibri" w:hAnsi="Calibri"/>
        </w:rPr>
        <w:t xml:space="preserve">ut the job of the media is most times to tell us the things that make us afraid because that's what sells. If the local news started doing all stories about how people were helping their neighbor, they would probably go out of business. People are attracted to fear. </w:t>
      </w:r>
    </w:p>
    <w:p w14:paraId="6D8F54CB" w14:textId="77777777" w:rsidR="00FD3E69" w:rsidRPr="00FD3E69" w:rsidRDefault="00FD3E69" w:rsidP="00FD3E69">
      <w:pPr>
        <w:spacing w:line="276" w:lineRule="auto"/>
        <w:rPr>
          <w:rFonts w:ascii="Calibri" w:hAnsi="Calibri"/>
        </w:rPr>
      </w:pPr>
    </w:p>
    <w:p w14:paraId="2EB4DBCB" w14:textId="5B9A8AF5" w:rsidR="00FD3E69" w:rsidRPr="00FD3E69" w:rsidRDefault="00FD3E69" w:rsidP="00FD3E69">
      <w:pPr>
        <w:spacing w:line="276" w:lineRule="auto"/>
        <w:rPr>
          <w:rFonts w:ascii="Calibri" w:hAnsi="Calibri"/>
        </w:rPr>
      </w:pPr>
      <w:r w:rsidRPr="00FD3E69">
        <w:rPr>
          <w:rFonts w:ascii="Calibri" w:hAnsi="Calibri"/>
        </w:rPr>
        <w:t xml:space="preserve">Let's just not let fear consume us. Let's have a sound mind. Let's have a discretion. Let's have a discernment. Let's have a filter by which we can see. Let's not freak out when the stock market dips. Let's not freak out when we get some bad news. We know that God is with us, we know that God is for us, and we know that we have a renewed mind that comes by the power of His Spirit. </w:t>
      </w:r>
    </w:p>
    <w:p w14:paraId="6B60D1E3" w14:textId="77777777" w:rsidR="00FD3E69" w:rsidRPr="00FD3E69" w:rsidRDefault="00FD3E69" w:rsidP="00FD3E69">
      <w:pPr>
        <w:spacing w:line="276" w:lineRule="auto"/>
        <w:rPr>
          <w:rFonts w:ascii="Calibri" w:hAnsi="Calibri"/>
        </w:rPr>
      </w:pPr>
    </w:p>
    <w:p w14:paraId="7C60D4D1" w14:textId="77777777" w:rsidR="00FD3E69" w:rsidRPr="00FD3E69" w:rsidRDefault="00FD3E69" w:rsidP="00FD3E69">
      <w:pPr>
        <w:spacing w:line="276" w:lineRule="auto"/>
        <w:rPr>
          <w:rFonts w:ascii="Calibri" w:hAnsi="Calibri"/>
        </w:rPr>
      </w:pPr>
      <w:r w:rsidRPr="00FD3E69">
        <w:rPr>
          <w:rFonts w:ascii="Calibri" w:hAnsi="Calibri"/>
        </w:rPr>
        <w:t>Why is it important to have a sound mind? A sound mind drives our attitude. How can you have a great attitude about life if you are constantly succumbing to the spirit of fear? You can't do it. Set that mind.</w:t>
      </w:r>
    </w:p>
    <w:p w14:paraId="29D150BC" w14:textId="77777777" w:rsidR="00FD3E69" w:rsidRPr="00FD3E69" w:rsidRDefault="00FD3E69" w:rsidP="00FD3E69">
      <w:pPr>
        <w:spacing w:line="276" w:lineRule="auto"/>
        <w:rPr>
          <w:rFonts w:ascii="Calibri" w:hAnsi="Calibri"/>
        </w:rPr>
      </w:pPr>
    </w:p>
    <w:p w14:paraId="5E130B0C" w14:textId="77777777" w:rsidR="00FD3E69" w:rsidRPr="00FD3E69" w:rsidRDefault="00FD3E69" w:rsidP="00FD3E69">
      <w:pPr>
        <w:spacing w:line="276" w:lineRule="auto"/>
        <w:rPr>
          <w:rFonts w:ascii="Calibri" w:hAnsi="Calibri"/>
        </w:rPr>
      </w:pPr>
      <w:r w:rsidRPr="00FD3E69">
        <w:rPr>
          <w:rFonts w:ascii="Calibri" w:hAnsi="Calibri"/>
        </w:rPr>
        <w:t>“Set your mind on the things above” (Colossians 3:2).</w:t>
      </w:r>
    </w:p>
    <w:p w14:paraId="1B9BA188" w14:textId="77777777" w:rsidR="00FD3E69" w:rsidRPr="00FD3E69" w:rsidRDefault="00FD3E69" w:rsidP="00FD3E69">
      <w:pPr>
        <w:spacing w:line="276" w:lineRule="auto"/>
        <w:rPr>
          <w:rFonts w:ascii="Calibri" w:hAnsi="Calibri"/>
        </w:rPr>
      </w:pPr>
    </w:p>
    <w:p w14:paraId="3C908D89" w14:textId="541F9F1C" w:rsidR="00FD3E69" w:rsidRPr="00FD3E69" w:rsidRDefault="00FD3E69" w:rsidP="00FD3E69">
      <w:pPr>
        <w:spacing w:line="276" w:lineRule="auto"/>
        <w:rPr>
          <w:rFonts w:ascii="Calibri" w:hAnsi="Calibri"/>
        </w:rPr>
      </w:pPr>
      <w:r w:rsidRPr="00FD3E69">
        <w:rPr>
          <w:rFonts w:ascii="Calibri" w:hAnsi="Calibri"/>
        </w:rPr>
        <w:t>“Do not be anxious about anything</w:t>
      </w:r>
      <w:r w:rsidR="00F8446D">
        <w:rPr>
          <w:rFonts w:ascii="Calibri" w:hAnsi="Calibri"/>
        </w:rPr>
        <w:t>,</w:t>
      </w:r>
      <w:r w:rsidRPr="00FD3E69">
        <w:rPr>
          <w:rFonts w:ascii="Calibri" w:hAnsi="Calibri"/>
        </w:rPr>
        <w:t xml:space="preserve"> but in everything by prayer and petition with thanksgiving present your requests to God. And the peace of God will guard your hearts and minds in Christ Jesus” (Philippians 4:6-7).</w:t>
      </w:r>
    </w:p>
    <w:p w14:paraId="1092A447" w14:textId="77777777" w:rsidR="00FD3E69" w:rsidRPr="00FD3E69" w:rsidRDefault="00FD3E69" w:rsidP="00FD3E69">
      <w:pPr>
        <w:spacing w:line="276" w:lineRule="auto"/>
        <w:rPr>
          <w:rFonts w:ascii="Calibri" w:hAnsi="Calibri"/>
        </w:rPr>
      </w:pPr>
    </w:p>
    <w:p w14:paraId="64B4F3A9" w14:textId="77777777" w:rsidR="00FD3E69" w:rsidRPr="00FD3E69" w:rsidRDefault="00FD3E69" w:rsidP="00FD3E69">
      <w:pPr>
        <w:spacing w:line="276" w:lineRule="auto"/>
        <w:rPr>
          <w:rFonts w:ascii="Calibri" w:hAnsi="Calibri"/>
        </w:rPr>
      </w:pPr>
      <w:r w:rsidRPr="00FD3E69">
        <w:rPr>
          <w:rFonts w:ascii="Calibri" w:hAnsi="Calibri"/>
        </w:rPr>
        <w:t xml:space="preserve">A sound mind stabilizes our entire inner world. It keeps us from being up one second and down in the pit the next second. We have a sound mind. Being overcome with fear can often be like being intoxicated. We can be drunk with fear. </w:t>
      </w:r>
    </w:p>
    <w:p w14:paraId="0CF47942" w14:textId="77777777" w:rsidR="00FD3E69" w:rsidRPr="00FD3E69" w:rsidRDefault="00FD3E69" w:rsidP="00FD3E69">
      <w:pPr>
        <w:spacing w:line="276" w:lineRule="auto"/>
        <w:rPr>
          <w:rFonts w:ascii="Calibri" w:hAnsi="Calibri"/>
        </w:rPr>
      </w:pPr>
    </w:p>
    <w:p w14:paraId="19DC8ACE" w14:textId="0AAEEEA2" w:rsidR="00FD3E69" w:rsidRPr="00FD3E69" w:rsidRDefault="00FD3E69" w:rsidP="00FD3E69">
      <w:pPr>
        <w:spacing w:line="276" w:lineRule="auto"/>
        <w:rPr>
          <w:rFonts w:ascii="Calibri" w:hAnsi="Calibri"/>
        </w:rPr>
      </w:pPr>
      <w:r w:rsidRPr="00FD3E69">
        <w:rPr>
          <w:rFonts w:ascii="Calibri" w:hAnsi="Calibri"/>
        </w:rPr>
        <w:t xml:space="preserve">Is fear holding you back? Let's make a commitment today through this crisis to not be spineless, to not be yellow-bellied, if you will. Let's make that commitment and decision to not let the spirit of fear consume us. But let's let the power of God and the power of faith lead us and direct us. God has given us His Spirit, a great gift. Stop living in fear and start living in the Spirit. </w:t>
      </w:r>
    </w:p>
    <w:p w14:paraId="3CC5D2A8" w14:textId="77777777" w:rsidR="00FD3E69" w:rsidRPr="00FD3E69" w:rsidRDefault="00FD3E69" w:rsidP="00FD3E69">
      <w:pPr>
        <w:spacing w:line="276" w:lineRule="auto"/>
        <w:rPr>
          <w:rFonts w:ascii="Calibri" w:hAnsi="Calibri"/>
        </w:rPr>
      </w:pPr>
    </w:p>
    <w:p w14:paraId="1043B568" w14:textId="0EE40E59" w:rsidR="00FD3E69" w:rsidRPr="00FD3E69" w:rsidRDefault="00FD3E69" w:rsidP="00FD3E69">
      <w:pPr>
        <w:spacing w:line="276" w:lineRule="auto"/>
        <w:rPr>
          <w:rFonts w:ascii="Calibri" w:hAnsi="Calibri"/>
          <w:sz w:val="28"/>
          <w:szCs w:val="28"/>
        </w:rPr>
      </w:pPr>
      <w:r w:rsidRPr="00FD3E69">
        <w:rPr>
          <w:rFonts w:ascii="Calibri" w:hAnsi="Calibri"/>
        </w:rPr>
        <w:br w:type="page"/>
      </w:r>
      <w:r w:rsidRPr="00FD3E69">
        <w:rPr>
          <w:rFonts w:ascii="Calibri" w:hAnsi="Calibri"/>
          <w:b/>
          <w:bCs/>
          <w:sz w:val="28"/>
          <w:szCs w:val="28"/>
          <w:u w:val="single"/>
        </w:rPr>
        <w:lastRenderedPageBreak/>
        <w:t>OUTLINE</w:t>
      </w:r>
    </w:p>
    <w:p w14:paraId="10932349" w14:textId="77777777" w:rsidR="00FD3E69" w:rsidRPr="00FD3E69" w:rsidRDefault="00FD3E69" w:rsidP="00FD3E69">
      <w:pPr>
        <w:spacing w:line="276" w:lineRule="auto"/>
        <w:rPr>
          <w:rFonts w:ascii="Calibri" w:hAnsi="Calibri"/>
        </w:rPr>
      </w:pPr>
    </w:p>
    <w:p w14:paraId="77BD6C73" w14:textId="77777777" w:rsidR="00FD3E69" w:rsidRPr="00FD3E69" w:rsidRDefault="00FD3E69" w:rsidP="00FD3E69">
      <w:pPr>
        <w:spacing w:line="276" w:lineRule="auto"/>
        <w:rPr>
          <w:rFonts w:ascii="Calibri" w:hAnsi="Calibri"/>
        </w:rPr>
      </w:pPr>
      <w:r w:rsidRPr="00FD3E69">
        <w:rPr>
          <w:rFonts w:ascii="Calibri" w:hAnsi="Calibri"/>
        </w:rPr>
        <w:t>This is why I remind you to fan into flames the spiritual gift God gave you when I laid my hands on you. For God has not given us a spirit of fear and timidity, but of power, love, and self-discipline.  So never be ashamed to tell others about our Lord. And don’t be ashamed of me, either, even though I’m in prison for him. With the strength God gives you, be ready to suffer with me for the sake of the Good News. 2 Timothy 1:6-8 (NLT)</w:t>
      </w:r>
    </w:p>
    <w:p w14:paraId="38F67C2D" w14:textId="77777777" w:rsidR="00FD3E69" w:rsidRPr="00FD3E69" w:rsidRDefault="00FD3E69" w:rsidP="00FD3E69">
      <w:pPr>
        <w:spacing w:line="276" w:lineRule="auto"/>
        <w:rPr>
          <w:rFonts w:ascii="Calibri" w:hAnsi="Calibri"/>
        </w:rPr>
      </w:pPr>
    </w:p>
    <w:p w14:paraId="6306A2B0" w14:textId="2441FDC0" w:rsidR="00FD3E69" w:rsidRPr="00FD3E69" w:rsidRDefault="00FD3E69" w:rsidP="00FD3E69">
      <w:pPr>
        <w:spacing w:line="276" w:lineRule="auto"/>
        <w:rPr>
          <w:rFonts w:ascii="Calibri" w:hAnsi="Calibri"/>
          <w:b/>
          <w:bCs/>
        </w:rPr>
      </w:pPr>
      <w:r w:rsidRPr="00FD3E69">
        <w:rPr>
          <w:rFonts w:ascii="Calibri" w:hAnsi="Calibri"/>
          <w:b/>
          <w:bCs/>
        </w:rPr>
        <w:t>1. Stop Living in Fear</w:t>
      </w:r>
      <w:r w:rsidR="00895BD1">
        <w:rPr>
          <w:rFonts w:ascii="Calibri" w:hAnsi="Calibri"/>
          <w:b/>
          <w:bCs/>
        </w:rPr>
        <w:t>.</w:t>
      </w:r>
    </w:p>
    <w:p w14:paraId="109C19B3" w14:textId="77777777" w:rsidR="00FD3E69" w:rsidRPr="00FD3E69" w:rsidRDefault="00FD3E69" w:rsidP="00FD3E69">
      <w:pPr>
        <w:spacing w:line="276" w:lineRule="auto"/>
        <w:rPr>
          <w:rFonts w:ascii="Calibri" w:hAnsi="Calibri"/>
        </w:rPr>
      </w:pPr>
    </w:p>
    <w:p w14:paraId="4F92A0BF" w14:textId="1BB09AE7" w:rsidR="00FD3E69" w:rsidRPr="00FD3E69" w:rsidRDefault="00FD3E69" w:rsidP="00FD3E69">
      <w:pPr>
        <w:spacing w:line="276" w:lineRule="auto"/>
        <w:rPr>
          <w:rFonts w:ascii="Calibri" w:hAnsi="Calibri"/>
        </w:rPr>
      </w:pPr>
      <w:r w:rsidRPr="00FD3E69">
        <w:rPr>
          <w:rFonts w:ascii="Calibri" w:hAnsi="Calibri"/>
        </w:rPr>
        <w:t xml:space="preserve">For God has not given us a spirit of fear and timidity, but of power, love, and self-discipline. </w:t>
      </w:r>
      <w:r w:rsidR="00F8446D">
        <w:rPr>
          <w:rFonts w:ascii="Calibri" w:hAnsi="Calibri"/>
        </w:rPr>
        <w:t xml:space="preserve">       </w:t>
      </w:r>
      <w:r w:rsidRPr="00FD3E69">
        <w:rPr>
          <w:rFonts w:ascii="Calibri" w:hAnsi="Calibri"/>
        </w:rPr>
        <w:t>2 Timothy 1:7 (NLT)</w:t>
      </w:r>
    </w:p>
    <w:p w14:paraId="472DAC7B" w14:textId="77777777" w:rsidR="00FD3E69" w:rsidRPr="00FD3E69" w:rsidRDefault="00FD3E69" w:rsidP="00FD3E69">
      <w:pPr>
        <w:spacing w:line="276" w:lineRule="auto"/>
        <w:rPr>
          <w:rFonts w:ascii="Calibri" w:hAnsi="Calibri"/>
        </w:rPr>
      </w:pPr>
    </w:p>
    <w:p w14:paraId="3E3ED681" w14:textId="77777777" w:rsidR="00FD3E69" w:rsidRPr="00FD3E69" w:rsidRDefault="00FD3E69" w:rsidP="00FD3E69">
      <w:pPr>
        <w:spacing w:line="276" w:lineRule="auto"/>
        <w:rPr>
          <w:rFonts w:ascii="Calibri" w:hAnsi="Calibri"/>
        </w:rPr>
      </w:pPr>
      <w:r w:rsidRPr="00FD3E69">
        <w:rPr>
          <w:rFonts w:ascii="Calibri" w:hAnsi="Calibri"/>
        </w:rPr>
        <w:t>This is why I remind you to fan into flames the spiritual gift God gave you when I laid my hands on you. 1 Timothy 1:6 (NLT)</w:t>
      </w:r>
    </w:p>
    <w:p w14:paraId="0BB7FB51" w14:textId="77777777" w:rsidR="00FD3E69" w:rsidRPr="00FD3E69" w:rsidRDefault="00FD3E69" w:rsidP="00FD3E69">
      <w:pPr>
        <w:spacing w:line="276" w:lineRule="auto"/>
        <w:rPr>
          <w:rFonts w:ascii="Calibri" w:hAnsi="Calibri"/>
          <w:b/>
          <w:bCs/>
        </w:rPr>
      </w:pPr>
    </w:p>
    <w:p w14:paraId="2C310DD8" w14:textId="12B06A19" w:rsidR="00FD3E69" w:rsidRPr="00FD3E69" w:rsidRDefault="00FD3E69" w:rsidP="00FD3E69">
      <w:pPr>
        <w:spacing w:line="276" w:lineRule="auto"/>
        <w:rPr>
          <w:rFonts w:ascii="Calibri" w:hAnsi="Calibri"/>
          <w:b/>
          <w:bCs/>
        </w:rPr>
      </w:pPr>
      <w:r w:rsidRPr="00FD3E69">
        <w:rPr>
          <w:rFonts w:ascii="Calibri" w:hAnsi="Calibri"/>
          <w:b/>
          <w:bCs/>
        </w:rPr>
        <w:t>2. Start Living in the Spirit</w:t>
      </w:r>
      <w:r w:rsidR="00895BD1">
        <w:rPr>
          <w:rFonts w:ascii="Calibri" w:hAnsi="Calibri"/>
          <w:b/>
          <w:bCs/>
        </w:rPr>
        <w:t>.</w:t>
      </w:r>
    </w:p>
    <w:p w14:paraId="70ECF2E1" w14:textId="77777777" w:rsidR="00FD3E69" w:rsidRPr="00FD3E69" w:rsidRDefault="00FD3E69" w:rsidP="00FD3E69">
      <w:pPr>
        <w:spacing w:line="276" w:lineRule="auto"/>
        <w:rPr>
          <w:rFonts w:ascii="Calibri" w:hAnsi="Calibri"/>
        </w:rPr>
      </w:pPr>
    </w:p>
    <w:p w14:paraId="4D2E92A8" w14:textId="719924B8" w:rsidR="00FD3E69" w:rsidRPr="00FD3E69" w:rsidRDefault="00FD3E69" w:rsidP="00FD3E69">
      <w:pPr>
        <w:spacing w:line="276" w:lineRule="auto"/>
        <w:rPr>
          <w:rFonts w:ascii="Calibri" w:hAnsi="Calibri"/>
        </w:rPr>
      </w:pPr>
      <w:r w:rsidRPr="00FD3E69">
        <w:rPr>
          <w:rFonts w:ascii="Calibri" w:hAnsi="Calibri"/>
        </w:rPr>
        <w:t xml:space="preserve">For God has not given us a spirit of fear and timidity, but of power, love, and self-discipline. </w:t>
      </w:r>
      <w:r w:rsidR="00F8446D">
        <w:rPr>
          <w:rFonts w:ascii="Calibri" w:hAnsi="Calibri"/>
        </w:rPr>
        <w:t xml:space="preserve">      </w:t>
      </w:r>
      <w:r w:rsidRPr="00FD3E69">
        <w:rPr>
          <w:rFonts w:ascii="Calibri" w:hAnsi="Calibri"/>
        </w:rPr>
        <w:t>2 Timothy 1:7 (NLT)</w:t>
      </w:r>
    </w:p>
    <w:p w14:paraId="0EBD06AF" w14:textId="77777777" w:rsidR="00FD3E69" w:rsidRPr="00FD3E69" w:rsidRDefault="00FD3E69" w:rsidP="00FD3E69">
      <w:pPr>
        <w:spacing w:line="276" w:lineRule="auto"/>
        <w:rPr>
          <w:rFonts w:ascii="Calibri" w:hAnsi="Calibri"/>
        </w:rPr>
      </w:pPr>
    </w:p>
    <w:p w14:paraId="04B61E47" w14:textId="77777777" w:rsidR="00FD3E69" w:rsidRPr="00FD3E69" w:rsidRDefault="00FD3E69" w:rsidP="00FD3E69">
      <w:pPr>
        <w:spacing w:line="276" w:lineRule="auto"/>
        <w:rPr>
          <w:rFonts w:ascii="Calibri" w:hAnsi="Calibri"/>
          <w:b/>
          <w:bCs/>
        </w:rPr>
      </w:pPr>
      <w:r w:rsidRPr="00FD3E69">
        <w:rPr>
          <w:rFonts w:ascii="Calibri" w:hAnsi="Calibri"/>
          <w:b/>
          <w:bCs/>
        </w:rPr>
        <w:t>A. POWER</w:t>
      </w:r>
    </w:p>
    <w:p w14:paraId="59B42DD5" w14:textId="77777777" w:rsidR="00FD3E69" w:rsidRPr="00FD3E69" w:rsidRDefault="00FD3E69" w:rsidP="00FD3E69">
      <w:pPr>
        <w:spacing w:line="276" w:lineRule="auto"/>
        <w:rPr>
          <w:rFonts w:ascii="Calibri" w:hAnsi="Calibri"/>
        </w:rPr>
      </w:pPr>
    </w:p>
    <w:p w14:paraId="704F2C60" w14:textId="114865F5" w:rsidR="00FD3E69" w:rsidRPr="00FD3E69" w:rsidRDefault="00FD3E69" w:rsidP="00FD3E69">
      <w:pPr>
        <w:spacing w:line="276" w:lineRule="auto"/>
        <w:rPr>
          <w:rFonts w:ascii="Calibri" w:hAnsi="Calibri"/>
        </w:rPr>
      </w:pPr>
      <w:r w:rsidRPr="00FD3E69">
        <w:rPr>
          <w:rFonts w:ascii="Calibri" w:hAnsi="Calibri"/>
        </w:rPr>
        <w:t>The same spirit that raised Christ from the dead is living in you. Romans 6:10-11</w:t>
      </w:r>
    </w:p>
    <w:p w14:paraId="28666393" w14:textId="77777777" w:rsidR="00FD3E69" w:rsidRPr="00FD3E69" w:rsidRDefault="00FD3E69" w:rsidP="00FD3E69">
      <w:pPr>
        <w:spacing w:line="276" w:lineRule="auto"/>
        <w:rPr>
          <w:rFonts w:ascii="Calibri" w:hAnsi="Calibri"/>
        </w:rPr>
      </w:pPr>
    </w:p>
    <w:p w14:paraId="7B06CC40" w14:textId="77777777" w:rsidR="00FD3E69" w:rsidRPr="00FD3E69" w:rsidRDefault="00FD3E69" w:rsidP="00FD3E69">
      <w:pPr>
        <w:spacing w:line="276" w:lineRule="auto"/>
        <w:rPr>
          <w:rFonts w:ascii="Calibri" w:hAnsi="Calibri"/>
        </w:rPr>
      </w:pPr>
      <w:r w:rsidRPr="00FD3E69">
        <w:rPr>
          <w:rFonts w:ascii="Calibri" w:hAnsi="Calibri"/>
        </w:rPr>
        <w:t>Peace I leave with you; my peace I give you. I do not give to you as the world gives. Do not let your hearts be troubled and do not be afraid. John 14:27 (NIV)</w:t>
      </w:r>
    </w:p>
    <w:p w14:paraId="4ED6A8E3" w14:textId="77777777" w:rsidR="00FD3E69" w:rsidRPr="00FD3E69" w:rsidRDefault="00FD3E69" w:rsidP="00FD3E69">
      <w:pPr>
        <w:spacing w:line="276" w:lineRule="auto"/>
        <w:rPr>
          <w:rFonts w:ascii="Calibri" w:hAnsi="Calibri"/>
        </w:rPr>
      </w:pPr>
    </w:p>
    <w:p w14:paraId="1C19ED33" w14:textId="77777777" w:rsidR="00FD3E69" w:rsidRPr="00FD3E69" w:rsidRDefault="00FD3E69" w:rsidP="00FD3E69">
      <w:pPr>
        <w:spacing w:line="276" w:lineRule="auto"/>
        <w:rPr>
          <w:rFonts w:ascii="Calibri" w:hAnsi="Calibri"/>
        </w:rPr>
      </w:pPr>
      <w:r w:rsidRPr="00FD3E69">
        <w:rPr>
          <w:rFonts w:ascii="Calibri" w:hAnsi="Calibri"/>
        </w:rPr>
        <w:t>Be strong and courageous, because you will lead these people to inherit the land I swore to their ancestors to give them. Joshua 1:8 (NIV)</w:t>
      </w:r>
    </w:p>
    <w:p w14:paraId="29AD841D" w14:textId="77777777" w:rsidR="00FD3E69" w:rsidRPr="00FD3E69" w:rsidRDefault="00FD3E69" w:rsidP="00FD3E69">
      <w:pPr>
        <w:spacing w:line="276" w:lineRule="auto"/>
        <w:rPr>
          <w:rFonts w:ascii="Calibri" w:hAnsi="Calibri"/>
          <w:b/>
          <w:bCs/>
        </w:rPr>
      </w:pPr>
    </w:p>
    <w:p w14:paraId="00B20410" w14:textId="77777777" w:rsidR="00FD3E69" w:rsidRPr="00FD3E69" w:rsidRDefault="00FD3E69" w:rsidP="00FD3E69">
      <w:pPr>
        <w:spacing w:line="276" w:lineRule="auto"/>
        <w:rPr>
          <w:rFonts w:ascii="Calibri" w:hAnsi="Calibri"/>
          <w:b/>
          <w:bCs/>
        </w:rPr>
      </w:pPr>
      <w:r w:rsidRPr="00FD3E69">
        <w:rPr>
          <w:rFonts w:ascii="Calibri" w:hAnsi="Calibri"/>
          <w:b/>
          <w:bCs/>
        </w:rPr>
        <w:t>B. LOVE</w:t>
      </w:r>
    </w:p>
    <w:p w14:paraId="48527DC7" w14:textId="77777777" w:rsidR="00FD3E69" w:rsidRPr="00FD3E69" w:rsidRDefault="00FD3E69" w:rsidP="00FD3E69">
      <w:pPr>
        <w:spacing w:line="276" w:lineRule="auto"/>
        <w:rPr>
          <w:rFonts w:ascii="Calibri" w:hAnsi="Calibri"/>
        </w:rPr>
      </w:pPr>
    </w:p>
    <w:p w14:paraId="1FB01C54" w14:textId="77777777" w:rsidR="00FD3E69" w:rsidRPr="00FD3E69" w:rsidRDefault="00FD3E69" w:rsidP="00FD3E69">
      <w:pPr>
        <w:spacing w:line="276" w:lineRule="auto"/>
        <w:rPr>
          <w:rFonts w:ascii="Calibri" w:hAnsi="Calibri"/>
          <w:b/>
          <w:bCs/>
        </w:rPr>
      </w:pPr>
      <w:r w:rsidRPr="00FD3E69">
        <w:rPr>
          <w:rFonts w:ascii="Calibri" w:hAnsi="Calibri"/>
          <w:b/>
          <w:bCs/>
        </w:rPr>
        <w:t>C. SOUND MIND</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6ECBC" w14:textId="77777777" w:rsidR="00D5661A" w:rsidRDefault="00D5661A">
      <w:r>
        <w:separator/>
      </w:r>
    </w:p>
  </w:endnote>
  <w:endnote w:type="continuationSeparator" w:id="0">
    <w:p w14:paraId="419CD93E" w14:textId="77777777" w:rsidR="00D5661A" w:rsidRDefault="00D5661A">
      <w:r>
        <w:continuationSeparator/>
      </w:r>
    </w:p>
  </w:endnote>
  <w:endnote w:type="continuationNotice" w:id="1">
    <w:p w14:paraId="73D06B55" w14:textId="77777777" w:rsidR="00D5661A" w:rsidRDefault="00D56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DEB01" w14:textId="77777777" w:rsidR="00F27327" w:rsidRDefault="00F27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070BA98" w:rsidR="000D064C" w:rsidRPr="00E001F4" w:rsidRDefault="00A11D21" w:rsidP="00A11D21">
    <w:pPr>
      <w:pStyle w:val="Footer"/>
      <w:rPr>
        <w:rFonts w:ascii="Calibri" w:hAnsi="Calibri"/>
      </w:rPr>
    </w:pPr>
    <w:r>
      <w:rPr>
        <w:rFonts w:ascii="Calibri" w:hAnsi="Calibri"/>
        <w:b/>
        <w:bCs/>
      </w:rPr>
      <w:tab/>
    </w:r>
    <w:r w:rsidR="00FD3E69">
      <w:rPr>
        <w:rFonts w:ascii="Calibri" w:hAnsi="Calibri"/>
        <w:b/>
        <w:bCs/>
      </w:rPr>
      <w:t xml:space="preserve">Fear Is </w:t>
    </w:r>
    <w:proofErr w:type="gramStart"/>
    <w:r w:rsidR="00FD3E69">
      <w:rPr>
        <w:rFonts w:ascii="Calibri" w:hAnsi="Calibri"/>
        <w:b/>
        <w:bCs/>
      </w:rPr>
      <w:t>A</w:t>
    </w:r>
    <w:proofErr w:type="gramEnd"/>
    <w:r w:rsidR="00FD3E69">
      <w:rPr>
        <w:rFonts w:ascii="Calibri" w:hAnsi="Calibri"/>
        <w:b/>
        <w:bCs/>
      </w:rPr>
      <w:t xml:space="preserve"> Liar</w:t>
    </w:r>
    <w:r w:rsidR="000D064C" w:rsidRPr="00E001F4">
      <w:rPr>
        <w:rFonts w:ascii="Calibri" w:hAnsi="Calibri"/>
        <w:b/>
        <w:bCs/>
      </w:rPr>
      <w:t>—</w:t>
    </w:r>
    <w:r w:rsidR="00FD3E69">
      <w:rPr>
        <w:rFonts w:ascii="Calibri" w:hAnsi="Calibri"/>
        <w:b/>
        <w:bCs/>
      </w:rPr>
      <w:t>Winning The Battle Of Fear</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408CD" w14:textId="77777777" w:rsidR="00F27327" w:rsidRDefault="00F27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A0EF" w14:textId="77777777" w:rsidR="00D5661A" w:rsidRDefault="00D5661A">
      <w:r>
        <w:separator/>
      </w:r>
    </w:p>
  </w:footnote>
  <w:footnote w:type="continuationSeparator" w:id="0">
    <w:p w14:paraId="47393E80" w14:textId="77777777" w:rsidR="00D5661A" w:rsidRDefault="00D5661A">
      <w:r>
        <w:continuationSeparator/>
      </w:r>
    </w:p>
  </w:footnote>
  <w:footnote w:type="continuationNotice" w:id="1">
    <w:p w14:paraId="289BA628" w14:textId="77777777" w:rsidR="00D5661A" w:rsidRDefault="00D566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684B"/>
    <w:rsid w:val="000F78CC"/>
    <w:rsid w:val="00100E61"/>
    <w:rsid w:val="00101707"/>
    <w:rsid w:val="00115B54"/>
    <w:rsid w:val="001307E2"/>
    <w:rsid w:val="00134671"/>
    <w:rsid w:val="00135D5D"/>
    <w:rsid w:val="00144288"/>
    <w:rsid w:val="00145827"/>
    <w:rsid w:val="001461B1"/>
    <w:rsid w:val="001822A0"/>
    <w:rsid w:val="00185CA0"/>
    <w:rsid w:val="001903F1"/>
    <w:rsid w:val="001A2F4C"/>
    <w:rsid w:val="001A3BD3"/>
    <w:rsid w:val="001A4038"/>
    <w:rsid w:val="001C6DAF"/>
    <w:rsid w:val="001D3E78"/>
    <w:rsid w:val="001E3993"/>
    <w:rsid w:val="001F2E97"/>
    <w:rsid w:val="001F736C"/>
    <w:rsid w:val="00222084"/>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2204"/>
    <w:rsid w:val="003351DD"/>
    <w:rsid w:val="003360D2"/>
    <w:rsid w:val="003367C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B4032"/>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6F68CA"/>
    <w:rsid w:val="00702914"/>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818AC"/>
    <w:rsid w:val="00890144"/>
    <w:rsid w:val="00894E92"/>
    <w:rsid w:val="00895BD1"/>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73FAF"/>
    <w:rsid w:val="00C80B1C"/>
    <w:rsid w:val="00C86674"/>
    <w:rsid w:val="00CB16E2"/>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5661A"/>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27327"/>
    <w:rsid w:val="00F31FAF"/>
    <w:rsid w:val="00F3234E"/>
    <w:rsid w:val="00F36CB1"/>
    <w:rsid w:val="00F37FD7"/>
    <w:rsid w:val="00F417EF"/>
    <w:rsid w:val="00F47752"/>
    <w:rsid w:val="00F81C0F"/>
    <w:rsid w:val="00F8446D"/>
    <w:rsid w:val="00F9296D"/>
    <w:rsid w:val="00FA4004"/>
    <w:rsid w:val="00FA4B6D"/>
    <w:rsid w:val="00FB290F"/>
    <w:rsid w:val="00FC473F"/>
    <w:rsid w:val="00FD3E69"/>
    <w:rsid w:val="00FE4454"/>
    <w:rsid w:val="00FF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80</TotalTime>
  <Pages>12</Pages>
  <Words>3981</Words>
  <Characters>22696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2022-12-07T18:00:00Z</cp:lastPrinted>
  <dcterms:created xsi:type="dcterms:W3CDTF">2023-02-16T22:55:00Z</dcterms:created>
  <dcterms:modified xsi:type="dcterms:W3CDTF">2023-02-19T21:19:00Z</dcterms:modified>
  <cp:category/>
</cp:coreProperties>
</file>